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E11" w:rsidRPr="005361CD" w:rsidRDefault="005B0E11" w:rsidP="005B0E11">
      <w:pPr>
        <w:pStyle w:val="Kop1"/>
        <w:rPr>
          <w:b/>
          <w:sz w:val="18"/>
          <w:szCs w:val="18"/>
        </w:rPr>
      </w:pPr>
      <w:bookmarkStart w:id="0" w:name="_Toc427068615"/>
      <w:bookmarkStart w:id="1" w:name="_Toc452539823"/>
      <w:bookmarkStart w:id="2" w:name="_Toc490744273"/>
      <w:bookmarkStart w:id="3" w:name="_Toc517073494"/>
      <w:r w:rsidRPr="005361CD">
        <w:rPr>
          <w:b/>
          <w:sz w:val="18"/>
          <w:szCs w:val="18"/>
        </w:rPr>
        <w:t>bijlage 9: Modelformulieren Inschrijving</w:t>
      </w:r>
      <w:bookmarkEnd w:id="0"/>
      <w:bookmarkEnd w:id="1"/>
      <w:bookmarkEnd w:id="2"/>
      <w:bookmarkEnd w:id="3"/>
    </w:p>
    <w:p w:rsidR="005B0E11" w:rsidRPr="00430C54" w:rsidRDefault="005B0E11" w:rsidP="005B0E11">
      <w:pPr>
        <w:pStyle w:val="Kop2"/>
      </w:pPr>
      <w:bookmarkStart w:id="4" w:name="_Toc401833968"/>
      <w:bookmarkStart w:id="5" w:name="_Toc402946061"/>
      <w:bookmarkStart w:id="6" w:name="_Toc427068616"/>
      <w:bookmarkStart w:id="7" w:name="_Toc452539824"/>
      <w:bookmarkStart w:id="8" w:name="_Toc490744274"/>
      <w:bookmarkStart w:id="9" w:name="_Toc517073495"/>
      <w:bookmarkStart w:id="10" w:name="_Toc266807259"/>
      <w:r w:rsidRPr="00430C54">
        <w:t>bijlage 9.1 A: Model indieningsformulier kwalitatief deel Inschrijving</w:t>
      </w:r>
      <w:bookmarkEnd w:id="4"/>
      <w:bookmarkEnd w:id="5"/>
      <w:bookmarkEnd w:id="6"/>
      <w:bookmarkEnd w:id="7"/>
      <w:bookmarkEnd w:id="8"/>
      <w:bookmarkEnd w:id="9"/>
    </w:p>
    <w:p w:rsidR="005B0E11" w:rsidRPr="00430C54" w:rsidRDefault="005B0E11" w:rsidP="005B0E11">
      <w:pPr>
        <w:spacing w:line="240" w:lineRule="exact"/>
        <w:rPr>
          <w:rFonts w:cs="Arial"/>
          <w:color w:val="000080"/>
          <w:szCs w:val="18"/>
        </w:rPr>
      </w:pPr>
    </w:p>
    <w:p w:rsidR="005B0E11" w:rsidRPr="00430C54" w:rsidRDefault="005B0E11" w:rsidP="005B0E11">
      <w:pPr>
        <w:spacing w:line="240" w:lineRule="exact"/>
        <w:rPr>
          <w:rFonts w:cs="Arial"/>
          <w:szCs w:val="18"/>
        </w:rPr>
      </w:pPr>
      <w:r w:rsidRPr="00430C54">
        <w:rPr>
          <w:rFonts w:cs="Arial"/>
          <w:szCs w:val="18"/>
        </w:rPr>
        <w:t xml:space="preserve">[naam </w:t>
      </w:r>
      <w:r>
        <w:rPr>
          <w:rFonts w:cs="Arial"/>
          <w:szCs w:val="18"/>
        </w:rPr>
        <w:t>Inschrijver</w:t>
      </w:r>
      <w:r w:rsidRPr="00430C54">
        <w:rPr>
          <w:rFonts w:cs="Arial"/>
          <w:szCs w:val="18"/>
        </w:rPr>
        <w:t>] dient hierbij zijn kwalitatief deel van de  Inschrijving in voor het project [Project] en verklaart dat:</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05" w:hanging="705"/>
        <w:rPr>
          <w:rFonts w:cs="Arial"/>
          <w:szCs w:val="18"/>
        </w:rPr>
      </w:pPr>
      <w:r w:rsidRPr="00430C54">
        <w:rPr>
          <w:rFonts w:cs="Arial"/>
          <w:szCs w:val="18"/>
        </w:rPr>
        <w:t>1.</w:t>
      </w:r>
      <w:r w:rsidRPr="00430C54">
        <w:rPr>
          <w:rFonts w:cs="Arial"/>
          <w:szCs w:val="18"/>
        </w:rPr>
        <w:tab/>
        <w:t xml:space="preserve">hij kennis heeft genomen van de Aanbestedingsleidraad en onvoorwaardelijk instemt met de daarin genoemde procedure; </w:t>
      </w:r>
    </w:p>
    <w:p w:rsidR="005B0E11" w:rsidRPr="00430C54" w:rsidRDefault="005B0E11" w:rsidP="005B0E11">
      <w:pPr>
        <w:spacing w:line="240" w:lineRule="exact"/>
        <w:ind w:left="705" w:hanging="705"/>
        <w:rPr>
          <w:rFonts w:cs="Arial"/>
          <w:szCs w:val="18"/>
        </w:rPr>
      </w:pPr>
      <w:r w:rsidRPr="00430C54">
        <w:rPr>
          <w:rFonts w:cs="Arial"/>
          <w:szCs w:val="18"/>
        </w:rPr>
        <w:t>2.</w:t>
      </w:r>
      <w:r w:rsidRPr="00430C54">
        <w:rPr>
          <w:rFonts w:cs="Arial"/>
          <w:szCs w:val="18"/>
        </w:rPr>
        <w:tab/>
        <w:t>het kwalitatief deel van zijn Inschrijving geheel in overeenstemming is met het Dialoogverslag, de bij de Uitnodiging tot het doen van een  Inschrijving verstrekte DBFM-Overeenkomst en de overige Aanbestedingsdocumenten, Algemene Inlichtingen en de voor hem geldende Vertrouwelijke Inlichtingen.</w:t>
      </w:r>
    </w:p>
    <w:p w:rsidR="005B0E11" w:rsidRPr="00430C54" w:rsidRDefault="005B0E11" w:rsidP="005B0E11">
      <w:pPr>
        <w:spacing w:line="240" w:lineRule="exact"/>
        <w:ind w:left="705" w:hanging="705"/>
        <w:rPr>
          <w:rFonts w:cs="Arial"/>
          <w:szCs w:val="18"/>
        </w:rPr>
      </w:pPr>
      <w:r w:rsidRPr="00430C54">
        <w:rPr>
          <w:rFonts w:cs="Arial"/>
          <w:szCs w:val="18"/>
        </w:rPr>
        <w:t>3.</w:t>
      </w:r>
      <w:r w:rsidRPr="00430C54">
        <w:rPr>
          <w:rFonts w:cs="Arial"/>
          <w:szCs w:val="18"/>
        </w:rPr>
        <w:tab/>
        <w:t xml:space="preserve">het kwalitatief deel van zijn  Inschrijving niet tot stand is gekomen onder invloed van een overeenkomst, besluit of gedraging in strijd met het Nederlandse of Europese mededingingsrecht. </w:t>
      </w:r>
      <w:r w:rsidRPr="00430C54">
        <w:rPr>
          <w:rFonts w:cs="Arial"/>
          <w:szCs w:val="18"/>
        </w:rPr>
        <w:tab/>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Aldus getekend te [plaats], [datum]</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 xml:space="preserve">[naam </w:t>
      </w:r>
      <w:r>
        <w:rPr>
          <w:rFonts w:cs="Arial"/>
          <w:szCs w:val="18"/>
        </w:rPr>
        <w:t>Inschrijver</w:t>
      </w:r>
      <w:r w:rsidRPr="00430C54">
        <w:rPr>
          <w:rFonts w:cs="Arial"/>
          <w:szCs w:val="18"/>
        </w:rPr>
        <w:t xml:space="preserve">], </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[functie]</w:t>
      </w:r>
    </w:p>
    <w:p w:rsidR="005B0E11" w:rsidRPr="00430C54" w:rsidRDefault="005B0E11" w:rsidP="005B0E11">
      <w:pPr>
        <w:rPr>
          <w:rFonts w:cs="Arial"/>
          <w:szCs w:val="18"/>
        </w:rPr>
      </w:pPr>
    </w:p>
    <w:p w:rsidR="005B0E11" w:rsidRPr="00430C54" w:rsidRDefault="005B0E11" w:rsidP="005B0E11">
      <w:pPr>
        <w:spacing w:line="240" w:lineRule="exact"/>
        <w:rPr>
          <w:rFonts w:cs="Arial"/>
          <w:szCs w:val="18"/>
        </w:rPr>
      </w:pPr>
      <w:r w:rsidRPr="00430C54">
        <w:rPr>
          <w:rFonts w:cs="Arial"/>
          <w:szCs w:val="18"/>
        </w:rPr>
        <w:t>[handtekening]</w:t>
      </w:r>
      <w:r w:rsidRPr="00430C54">
        <w:rPr>
          <w:rFonts w:cs="Arial"/>
          <w:szCs w:val="18"/>
        </w:rPr>
        <w:tab/>
      </w:r>
    </w:p>
    <w:p w:rsidR="005B0E11" w:rsidRPr="00430C54" w:rsidRDefault="005B0E11" w:rsidP="005B0E11">
      <w:pPr>
        <w:rPr>
          <w:rFonts w:cs="Arial"/>
          <w:szCs w:val="18"/>
        </w:rPr>
      </w:pPr>
      <w:r w:rsidRPr="00430C54">
        <w:rPr>
          <w:rFonts w:cs="Arial"/>
          <w:szCs w:val="18"/>
        </w:rPr>
        <w:br w:type="page"/>
      </w:r>
    </w:p>
    <w:p w:rsidR="005B0E11" w:rsidRPr="00430C54" w:rsidRDefault="005B0E11" w:rsidP="005B0E11">
      <w:pPr>
        <w:spacing w:line="240" w:lineRule="exact"/>
        <w:rPr>
          <w:rFonts w:cs="Arial"/>
          <w:b/>
          <w:szCs w:val="18"/>
        </w:rPr>
      </w:pPr>
      <w:r w:rsidRPr="00430C54">
        <w:rPr>
          <w:rFonts w:cs="Arial"/>
          <w:b/>
          <w:szCs w:val="18"/>
        </w:rPr>
        <w:lastRenderedPageBreak/>
        <w:t>Indeling bijlagen bij kwalitatief deel van de Inschrijving:</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b/>
          <w:szCs w:val="18"/>
        </w:rPr>
      </w:pPr>
      <w:r w:rsidRPr="00430C54">
        <w:rPr>
          <w:rFonts w:cs="Arial"/>
          <w:b/>
          <w:szCs w:val="18"/>
        </w:rPr>
        <w:t xml:space="preserve">Eis A </w:t>
      </w:r>
      <w:r w:rsidRPr="00430C54">
        <w:rPr>
          <w:rFonts w:cs="Arial"/>
          <w:b/>
          <w:szCs w:val="18"/>
        </w:rPr>
        <w:tab/>
        <w:t>Kwalitatief deel van de Inschrijving:</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Het kwalitatief deel van de inschrijving moet in ieder geval de volgende onderdelen (in de aangegeven volgorde en nummering) bevatten:</w:t>
      </w:r>
    </w:p>
    <w:p w:rsidR="005B0E11" w:rsidRDefault="005B0E11" w:rsidP="005B0E11">
      <w:pPr>
        <w:spacing w:line="240" w:lineRule="exact"/>
        <w:rPr>
          <w:rFonts w:cs="Arial"/>
          <w:szCs w:val="18"/>
        </w:rPr>
      </w:pPr>
    </w:p>
    <w:p w:rsidR="005B0E11" w:rsidRDefault="005B0E11" w:rsidP="005B0E11">
      <w:pPr>
        <w:numPr>
          <w:ilvl w:val="0"/>
          <w:numId w:val="39"/>
        </w:numPr>
        <w:spacing w:line="260" w:lineRule="atLeast"/>
        <w:rPr>
          <w:rFonts w:cs="Arial"/>
          <w:szCs w:val="18"/>
        </w:rPr>
      </w:pPr>
      <w:r>
        <w:rPr>
          <w:rFonts w:cs="Arial"/>
          <w:szCs w:val="18"/>
        </w:rPr>
        <w:t>Risico- en kansenplan</w:t>
      </w:r>
      <w:r w:rsidRPr="002F2FDD">
        <w:rPr>
          <w:rFonts w:cs="Arial"/>
          <w:szCs w:val="18"/>
        </w:rPr>
        <w:t xml:space="preserve"> conform bijlage 7.3; </w:t>
      </w:r>
    </w:p>
    <w:p w:rsidR="005B0E11" w:rsidRDefault="005B0E11" w:rsidP="005B0E11">
      <w:pPr>
        <w:spacing w:line="260" w:lineRule="atLeast"/>
        <w:ind w:left="360"/>
        <w:rPr>
          <w:rFonts w:cs="Arial"/>
          <w:szCs w:val="18"/>
        </w:rPr>
      </w:pPr>
    </w:p>
    <w:p w:rsidR="005B0E11" w:rsidRDefault="005B0E11" w:rsidP="005B0E11">
      <w:pPr>
        <w:numPr>
          <w:ilvl w:val="0"/>
          <w:numId w:val="39"/>
        </w:numPr>
        <w:spacing w:line="260" w:lineRule="atLeast"/>
        <w:rPr>
          <w:rFonts w:cs="Arial"/>
          <w:szCs w:val="18"/>
        </w:rPr>
      </w:pPr>
      <w:r w:rsidRPr="002F2FDD">
        <w:rPr>
          <w:rFonts w:cs="Arial"/>
          <w:szCs w:val="18"/>
        </w:rPr>
        <w:t xml:space="preserve">Plan </w:t>
      </w:r>
      <w:r>
        <w:rPr>
          <w:rFonts w:cs="Arial"/>
          <w:szCs w:val="18"/>
        </w:rPr>
        <w:t xml:space="preserve">tevreden weggebruiker </w:t>
      </w:r>
      <w:r w:rsidRPr="002F2FDD">
        <w:rPr>
          <w:rFonts w:cs="Arial"/>
          <w:szCs w:val="18"/>
        </w:rPr>
        <w:t>conform bijlage 7.4</w:t>
      </w:r>
      <w:r>
        <w:rPr>
          <w:rFonts w:cs="Arial"/>
          <w:szCs w:val="18"/>
        </w:rPr>
        <w:t>;</w:t>
      </w:r>
    </w:p>
    <w:p w:rsidR="005B0E11" w:rsidRDefault="005B0E11" w:rsidP="00F4227B">
      <w:pPr>
        <w:pStyle w:val="Lijstalinea"/>
        <w:numPr>
          <w:ilvl w:val="0"/>
          <w:numId w:val="0"/>
        </w:numPr>
        <w:ind w:left="227"/>
        <w:rPr>
          <w:rFonts w:cs="Arial"/>
          <w:szCs w:val="18"/>
        </w:rPr>
      </w:pPr>
    </w:p>
    <w:p w:rsidR="005B0E11" w:rsidRDefault="005B0E11" w:rsidP="005B0E11">
      <w:pPr>
        <w:numPr>
          <w:ilvl w:val="0"/>
          <w:numId w:val="39"/>
        </w:numPr>
        <w:spacing w:line="240" w:lineRule="exact"/>
        <w:rPr>
          <w:rFonts w:cs="Arial"/>
          <w:szCs w:val="18"/>
        </w:rPr>
      </w:pPr>
      <w:r w:rsidRPr="002F2FDD">
        <w:rPr>
          <w:rFonts w:cs="Arial"/>
          <w:szCs w:val="18"/>
        </w:rPr>
        <w:t xml:space="preserve">Plan </w:t>
      </w:r>
      <w:r>
        <w:rPr>
          <w:rFonts w:cs="Arial"/>
          <w:szCs w:val="18"/>
        </w:rPr>
        <w:t xml:space="preserve">bevorderen duurzaamheid </w:t>
      </w:r>
      <w:r w:rsidRPr="002F2FDD">
        <w:rPr>
          <w:rFonts w:cs="Arial"/>
          <w:szCs w:val="18"/>
        </w:rPr>
        <w:t>conform bijlag</w:t>
      </w:r>
      <w:r>
        <w:rPr>
          <w:rFonts w:cs="Arial"/>
          <w:szCs w:val="18"/>
        </w:rPr>
        <w:t>e</w:t>
      </w:r>
      <w:r w:rsidRPr="002F2FDD">
        <w:rPr>
          <w:rFonts w:cs="Arial"/>
          <w:szCs w:val="18"/>
        </w:rPr>
        <w:t xml:space="preserve"> 7.5</w:t>
      </w:r>
      <w:r>
        <w:rPr>
          <w:rFonts w:cs="Arial"/>
          <w:szCs w:val="18"/>
        </w:rPr>
        <w:t>;</w:t>
      </w:r>
    </w:p>
    <w:p w:rsidR="005B0E11" w:rsidRDefault="005B0E11" w:rsidP="005B0E11">
      <w:pPr>
        <w:spacing w:line="240" w:lineRule="exact"/>
        <w:ind w:left="360"/>
        <w:rPr>
          <w:rFonts w:cs="Arial"/>
          <w:szCs w:val="18"/>
        </w:rPr>
      </w:pPr>
    </w:p>
    <w:p w:rsidR="005B0E11" w:rsidRPr="002F2FDD" w:rsidRDefault="005B0E11" w:rsidP="005B0E11">
      <w:pPr>
        <w:numPr>
          <w:ilvl w:val="0"/>
          <w:numId w:val="39"/>
        </w:numPr>
        <w:spacing w:line="240" w:lineRule="exact"/>
        <w:rPr>
          <w:rFonts w:cs="Arial"/>
          <w:szCs w:val="18"/>
        </w:rPr>
      </w:pPr>
      <w:r w:rsidRPr="002F2FDD">
        <w:rPr>
          <w:rFonts w:cs="Arial"/>
          <w:szCs w:val="18"/>
        </w:rPr>
        <w:t>De Basis Projectplanning inclusief faseringsplan conform de eisen van bijlage 8.1;</w:t>
      </w:r>
    </w:p>
    <w:p w:rsidR="005B0E11" w:rsidRPr="002F2FDD" w:rsidRDefault="005B0E11" w:rsidP="005B0E11">
      <w:pPr>
        <w:spacing w:line="240" w:lineRule="exact"/>
        <w:ind w:left="360"/>
        <w:rPr>
          <w:rFonts w:cs="Arial"/>
          <w:szCs w:val="18"/>
        </w:rPr>
      </w:pPr>
    </w:p>
    <w:p w:rsidR="005B0E11" w:rsidRPr="002F2FDD" w:rsidRDefault="005B0E11" w:rsidP="005B0E11">
      <w:pPr>
        <w:numPr>
          <w:ilvl w:val="0"/>
          <w:numId w:val="39"/>
        </w:numPr>
        <w:spacing w:line="240" w:lineRule="exact"/>
        <w:rPr>
          <w:rFonts w:cs="Arial"/>
          <w:szCs w:val="18"/>
        </w:rPr>
      </w:pPr>
      <w:r w:rsidRPr="002F2FDD">
        <w:rPr>
          <w:rFonts w:cs="Arial"/>
          <w:szCs w:val="18"/>
        </w:rPr>
        <w:t>Het Basis Managementplan conform de eisen van bijlage 8.2;</w:t>
      </w:r>
    </w:p>
    <w:p w:rsidR="005B0E11" w:rsidRPr="002F2FDD" w:rsidRDefault="005B0E11" w:rsidP="005B0E11">
      <w:pPr>
        <w:spacing w:line="240" w:lineRule="exact"/>
        <w:ind w:left="360"/>
        <w:rPr>
          <w:rFonts w:cs="Arial"/>
          <w:szCs w:val="18"/>
        </w:rPr>
      </w:pPr>
    </w:p>
    <w:p w:rsidR="005B0E11" w:rsidRPr="002F2FDD" w:rsidRDefault="005B0E11" w:rsidP="005B0E11">
      <w:pPr>
        <w:numPr>
          <w:ilvl w:val="0"/>
          <w:numId w:val="39"/>
        </w:numPr>
        <w:spacing w:line="240" w:lineRule="exact"/>
        <w:rPr>
          <w:rFonts w:cs="Arial"/>
          <w:szCs w:val="18"/>
        </w:rPr>
      </w:pPr>
      <w:r w:rsidRPr="002F2FDD">
        <w:rPr>
          <w:rFonts w:cs="Arial"/>
          <w:szCs w:val="18"/>
        </w:rPr>
        <w:t>Het Plan Vormgeving conform de eisen van bijlage 8.3;</w:t>
      </w:r>
    </w:p>
    <w:p w:rsidR="005B0E11" w:rsidRPr="002F2FDD" w:rsidRDefault="005B0E11" w:rsidP="005B0E11">
      <w:pPr>
        <w:spacing w:line="240" w:lineRule="exact"/>
        <w:ind w:left="360"/>
        <w:rPr>
          <w:rFonts w:cs="Arial"/>
          <w:szCs w:val="18"/>
        </w:rPr>
      </w:pPr>
    </w:p>
    <w:p w:rsidR="005B0E11" w:rsidRPr="002F2FDD" w:rsidRDefault="005B0E11" w:rsidP="005B0E11">
      <w:pPr>
        <w:numPr>
          <w:ilvl w:val="0"/>
          <w:numId w:val="39"/>
        </w:numPr>
        <w:spacing w:line="240" w:lineRule="exact"/>
        <w:rPr>
          <w:rFonts w:cs="Arial"/>
          <w:szCs w:val="18"/>
        </w:rPr>
      </w:pPr>
      <w:r w:rsidRPr="002F2FDD">
        <w:rPr>
          <w:rFonts w:cs="Arial"/>
          <w:szCs w:val="18"/>
        </w:rPr>
        <w:t>De verklaring omtrent het CO2-ambitieniveau conform bijlage 9.8</w:t>
      </w:r>
      <w:r>
        <w:rPr>
          <w:rFonts w:cs="Arial"/>
          <w:szCs w:val="18"/>
        </w:rPr>
        <w:t>.</w:t>
      </w:r>
    </w:p>
    <w:p w:rsidR="005B0E11" w:rsidRPr="00430C54" w:rsidRDefault="005B0E11" w:rsidP="005B0E11">
      <w:pPr>
        <w:spacing w:line="240" w:lineRule="exact"/>
        <w:rPr>
          <w:rFonts w:cs="Arial"/>
          <w:szCs w:val="18"/>
        </w:rPr>
      </w:pPr>
    </w:p>
    <w:p w:rsidR="005B0E11" w:rsidRDefault="005B0E11" w:rsidP="005B0E11">
      <w:pPr>
        <w:spacing w:line="240" w:lineRule="exact"/>
        <w:rPr>
          <w:rFonts w:cs="Arial"/>
          <w:szCs w:val="18"/>
          <w:highlight w:val="yellow"/>
        </w:rPr>
      </w:pPr>
    </w:p>
    <w:p w:rsidR="005B0E11" w:rsidRPr="005A63BE" w:rsidRDefault="005B0E11" w:rsidP="005B0E11">
      <w:pPr>
        <w:spacing w:line="240" w:lineRule="exact"/>
        <w:rPr>
          <w:rFonts w:eastAsia="Times New Roman" w:cstheme="minorBidi"/>
          <w:b/>
          <w:i/>
          <w:vanish/>
          <w:color w:val="3366FF"/>
          <w:sz w:val="16"/>
          <w:szCs w:val="16"/>
          <w:lang w:eastAsia="en-US"/>
        </w:rPr>
      </w:pPr>
      <w:r w:rsidRPr="005A63BE">
        <w:rPr>
          <w:rFonts w:cs="Arial"/>
          <w:szCs w:val="18"/>
        </w:rPr>
        <w:t xml:space="preserve"> </w:t>
      </w:r>
    </w:p>
    <w:p w:rsidR="005B0E11" w:rsidRPr="00430C54" w:rsidRDefault="005B0E11" w:rsidP="005B0E11">
      <w:pPr>
        <w:rPr>
          <w:rFonts w:cs="Verdana"/>
          <w:b/>
          <w:bCs/>
          <w:iCs/>
          <w:color w:val="000000"/>
          <w:szCs w:val="18"/>
        </w:rPr>
      </w:pPr>
      <w:r w:rsidRPr="00430C54">
        <w:rPr>
          <w:rFonts w:cs="Arial"/>
          <w:szCs w:val="18"/>
        </w:rPr>
        <w:br w:type="page"/>
      </w:r>
    </w:p>
    <w:p w:rsidR="005B0E11" w:rsidRPr="00430C54" w:rsidRDefault="005B0E11" w:rsidP="005B0E11">
      <w:pPr>
        <w:pStyle w:val="Kop2"/>
      </w:pPr>
      <w:bookmarkStart w:id="11" w:name="_Toc427068617"/>
      <w:bookmarkStart w:id="12" w:name="_Toc452539825"/>
      <w:bookmarkStart w:id="13" w:name="_Toc490744275"/>
      <w:bookmarkStart w:id="14" w:name="_Toc517073496"/>
      <w:r w:rsidRPr="00430C54">
        <w:lastRenderedPageBreak/>
        <w:t xml:space="preserve">bijlage 9.1 B: Model indieningsformulier </w:t>
      </w:r>
      <w:bookmarkEnd w:id="10"/>
      <w:r w:rsidRPr="00430C54">
        <w:t>kwantitatief deel Inschrijving</w:t>
      </w:r>
      <w:bookmarkEnd w:id="11"/>
      <w:bookmarkEnd w:id="12"/>
      <w:bookmarkEnd w:id="13"/>
      <w:bookmarkEnd w:id="14"/>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[naam Inschrijver] dient hierbij zijn Inschrijving in voor het project </w:t>
      </w:r>
      <w:r w:rsidRPr="00A769A4">
        <w:rPr>
          <w:rFonts w:cs="Arial"/>
          <w:szCs w:val="18"/>
        </w:rPr>
        <w:t>[naam Project]</w:t>
      </w:r>
      <w:r w:rsidRPr="00430C54">
        <w:rPr>
          <w:rFonts w:cs="Arial"/>
          <w:szCs w:val="18"/>
        </w:rPr>
        <w:t xml:space="preserve"> en verklaart dat:</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05" w:hanging="705"/>
        <w:rPr>
          <w:rFonts w:cs="Arial"/>
          <w:szCs w:val="18"/>
        </w:rPr>
      </w:pPr>
      <w:r w:rsidRPr="00430C54">
        <w:rPr>
          <w:rFonts w:cs="Arial"/>
          <w:szCs w:val="18"/>
        </w:rPr>
        <w:t>1.</w:t>
      </w:r>
      <w:r w:rsidRPr="00430C54">
        <w:rPr>
          <w:rFonts w:cs="Arial"/>
          <w:szCs w:val="18"/>
        </w:rPr>
        <w:tab/>
        <w:t xml:space="preserve">De op grond van paragraaf 3.11.3 van de Aanbestedingsleidraad door Inschrijver en Belangrijke </w:t>
      </w:r>
      <w:r>
        <w:rPr>
          <w:rFonts w:cs="Arial"/>
          <w:szCs w:val="18"/>
        </w:rPr>
        <w:t>Onder-opdrachtnemer</w:t>
      </w:r>
      <w:r w:rsidRPr="00430C54">
        <w:rPr>
          <w:rFonts w:cs="Arial"/>
          <w:szCs w:val="18"/>
        </w:rPr>
        <w:t xml:space="preserve">s, en in voorkomend geval op grond van paragraaf 7.3.2 van de Aanbestedingsleidraad door </w:t>
      </w:r>
      <w:r>
        <w:rPr>
          <w:rFonts w:cs="Arial"/>
          <w:szCs w:val="18"/>
        </w:rPr>
        <w:t>onder-opdrachtnemer</w:t>
      </w:r>
      <w:r w:rsidRPr="00430C54">
        <w:rPr>
          <w:rFonts w:cs="Arial"/>
          <w:szCs w:val="18"/>
        </w:rPr>
        <w:t xml:space="preserve">, ingevulde Eigen Verklaring, met inachtneming van eventueel reeds schriftelijk aan de Aanbesteder kenbaar gemaakte wijziging van in betreffende Eigen Verklaring opgenomen omstandigheden, op het moment van Inschrijving nog met de werkelijkheid overeenstemt, juist en volledig is; </w:t>
      </w:r>
    </w:p>
    <w:p w:rsidR="005B0E11" w:rsidRPr="00430C54" w:rsidRDefault="005B0E11" w:rsidP="005B0E11">
      <w:pPr>
        <w:spacing w:line="240" w:lineRule="exact"/>
        <w:ind w:left="360" w:hanging="360"/>
        <w:rPr>
          <w:rFonts w:cs="Arial"/>
          <w:szCs w:val="18"/>
        </w:rPr>
      </w:pPr>
    </w:p>
    <w:p w:rsidR="005B0E11" w:rsidRPr="00430C54" w:rsidRDefault="005B0E11" w:rsidP="005B0E11">
      <w:pPr>
        <w:spacing w:line="240" w:lineRule="exact"/>
        <w:ind w:left="705" w:hanging="705"/>
        <w:rPr>
          <w:rFonts w:cs="Arial"/>
          <w:szCs w:val="18"/>
        </w:rPr>
      </w:pPr>
      <w:r w:rsidRPr="00430C54">
        <w:rPr>
          <w:rFonts w:cs="Arial"/>
          <w:szCs w:val="18"/>
        </w:rPr>
        <w:t>2.</w:t>
      </w:r>
      <w:r w:rsidRPr="00430C54">
        <w:rPr>
          <w:rFonts w:cs="Arial"/>
          <w:szCs w:val="18"/>
        </w:rPr>
        <w:tab/>
        <w:t>Het kwantitatief deel van zijn Inschrijving geheel in overeenstemming is met het Dialoogverslag, de bij de Uitnodiging tot het doen van een  Inschrijving verstrekte DBFM-Overeenkomst en de overige Aanbestedingsdocumenten, Algemene Inlichtingen en de voor hem geldende Vertrouwelijke Inlichtingen;</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3.</w:t>
      </w:r>
      <w:r w:rsidRPr="00430C54">
        <w:rPr>
          <w:rFonts w:cs="Arial"/>
          <w:szCs w:val="18"/>
        </w:rPr>
        <w:tab/>
        <w:t>Hij zijn Inschrijving, waaronder het eerder ingediende kwalitatief deel, integraal en onvoorwaardelijk gestand doet tot [datum invullen: [aantal] maanden na datum indiening Inschrijving];</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4.</w:t>
      </w:r>
      <w:r w:rsidRPr="00430C54">
        <w:rPr>
          <w:rFonts w:cs="Arial"/>
          <w:szCs w:val="18"/>
        </w:rPr>
        <w:tab/>
        <w:t xml:space="preserve">De in zijn Inschrijving opgenomen Bruto Beschikbaarheidsvergoeding is gebaseerd op door de Aanbesteder bekend gemaakte Reference </w:t>
      </w:r>
      <w:proofErr w:type="spellStart"/>
      <w:r w:rsidRPr="00430C54">
        <w:rPr>
          <w:rFonts w:cs="Arial"/>
          <w:szCs w:val="18"/>
        </w:rPr>
        <w:t>Rates</w:t>
      </w:r>
      <w:proofErr w:type="spellEnd"/>
      <w:r w:rsidRPr="00430C54">
        <w:rPr>
          <w:rFonts w:cs="Arial"/>
          <w:szCs w:val="18"/>
        </w:rPr>
        <w:t xml:space="preserve"> en indien van toepassing door EIB opgegeven EIB </w:t>
      </w:r>
      <w:proofErr w:type="spellStart"/>
      <w:r w:rsidRPr="00430C54">
        <w:rPr>
          <w:rFonts w:cs="Arial"/>
          <w:szCs w:val="18"/>
        </w:rPr>
        <w:t>reference</w:t>
      </w:r>
      <w:proofErr w:type="spellEnd"/>
      <w:r w:rsidRPr="00430C54">
        <w:rPr>
          <w:rFonts w:cs="Arial"/>
          <w:szCs w:val="18"/>
        </w:rPr>
        <w:t xml:space="preserve"> </w:t>
      </w:r>
      <w:proofErr w:type="spellStart"/>
      <w:r w:rsidRPr="00430C54">
        <w:rPr>
          <w:rFonts w:cs="Arial"/>
          <w:szCs w:val="18"/>
        </w:rPr>
        <w:t>rate</w:t>
      </w:r>
      <w:proofErr w:type="spellEnd"/>
      <w:r w:rsidRPr="00430C54">
        <w:rPr>
          <w:rFonts w:cs="Arial"/>
          <w:szCs w:val="18"/>
        </w:rPr>
        <w:t>;</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5.</w:t>
      </w:r>
      <w:r w:rsidRPr="00430C54">
        <w:rPr>
          <w:rFonts w:cs="Arial"/>
          <w:szCs w:val="18"/>
        </w:rPr>
        <w:tab/>
        <w:t>Hij aanvaardt dat de in zijn Inschrijving opgenomen Bruto Beschikbaarheidsvergoeding op Financial Close wordt aangepast overeenkomstig de in paragraaf 7.4.1 van de Aanbestedingsleidraad opgenomen procedure;</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6.</w:t>
      </w:r>
      <w:r w:rsidRPr="00430C54">
        <w:rPr>
          <w:rFonts w:cs="Arial"/>
          <w:szCs w:val="18"/>
        </w:rPr>
        <w:tab/>
        <w:t>Hij aanvaardt dat de contante waarde van de Inschrijving wordt bepaald met het door Aanbesteder verstrekte rekenmodel contante waarde van de Inschrijving zoals bedoeld in paragraaf 7.6 van de Aanbestedingsleidraad;</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7.</w:t>
      </w:r>
      <w:r w:rsidRPr="00430C54">
        <w:rPr>
          <w:rFonts w:cs="Arial"/>
          <w:szCs w:val="18"/>
        </w:rPr>
        <w:tab/>
        <w:t>Hij aanvaardt dat de geneutraliseerde contante waarde van de Inschrijving wordt bepaald met het door Aanbesteder verstrekte</w:t>
      </w:r>
      <w:r>
        <w:rPr>
          <w:rFonts w:cs="Arial"/>
          <w:szCs w:val="18"/>
        </w:rPr>
        <w:t xml:space="preserve"> </w:t>
      </w:r>
      <w:r w:rsidRPr="00430C54">
        <w:rPr>
          <w:rFonts w:cs="Arial"/>
          <w:szCs w:val="18"/>
        </w:rPr>
        <w:t>rekenmodel geneutraliseerde contante waarde van de Inschrijving zoals bedoeld in paragraaf 7.6 van de Aanbestedingsleidraad;</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8.</w:t>
      </w:r>
      <w:r w:rsidRPr="00430C54">
        <w:rPr>
          <w:rFonts w:cs="Arial"/>
          <w:szCs w:val="18"/>
        </w:rPr>
        <w:tab/>
        <w:t xml:space="preserve">Hij aanvaardt dat hij, indien hij zijn Inschrijving niet jegens de Aanbesteder integraal gestand doet, hij jegens de Aanbesteder onmiddellijk een gefixeerde schadevergoeding zal verbeuren van € </w:t>
      </w:r>
      <w:r>
        <w:rPr>
          <w:rFonts w:cs="Arial"/>
          <w:noProof/>
        </w:rPr>
        <w:t>5.000.000</w:t>
      </w:r>
      <w:r w:rsidRPr="00A769A4">
        <w:rPr>
          <w:rFonts w:cs="Arial"/>
          <w:szCs w:val="18"/>
        </w:rPr>
        <w:t xml:space="preserve"> </w:t>
      </w:r>
      <w:r>
        <w:rPr>
          <w:rFonts w:cs="Arial"/>
          <w:szCs w:val="18"/>
        </w:rPr>
        <w:t xml:space="preserve">(vijf </w:t>
      </w:r>
      <w:r w:rsidRPr="00430C54">
        <w:rPr>
          <w:rFonts w:cs="Arial"/>
          <w:szCs w:val="18"/>
        </w:rPr>
        <w:t>miljoen</w:t>
      </w:r>
      <w:r>
        <w:rPr>
          <w:rFonts w:cs="Arial"/>
          <w:szCs w:val="18"/>
        </w:rPr>
        <w:t xml:space="preserve"> euro)</w:t>
      </w:r>
      <w:r w:rsidRPr="00430C54">
        <w:rPr>
          <w:rFonts w:cs="Arial"/>
          <w:szCs w:val="18"/>
        </w:rPr>
        <w:t>. Dit zal onder meer het geval zijn indien hij niet tijdig Financial Close bereikt. De Inschrijver heeft een bankgarantie gesteld die bij eis C is ingediend. Deze gefixeerde schadevergoeding is alleen dan niet verschuldigd indien het niet bereiken van Financial Close het gevolg is van verstoring van financiële markten of een Bijzondere Omstandigheid, zoals omschreven in de Aanbestedingsdocumenten;</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9.</w:t>
      </w:r>
      <w:r w:rsidRPr="00430C54">
        <w:rPr>
          <w:rFonts w:cs="Arial"/>
          <w:szCs w:val="18"/>
        </w:rPr>
        <w:tab/>
        <w:t>Zijn Inschrijving niet tot stand is gekomen onder invloed van een overeenkomst, besluit of gedraging in strijd met het Nederlandse of Europese mededingingsrecht.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Aldus getekend te [plaats], [datum]</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 xml:space="preserve">[naam Inschrijver], </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[functie]</w:t>
      </w:r>
    </w:p>
    <w:p w:rsidR="005B0E11" w:rsidRPr="00430C54" w:rsidRDefault="005B0E11" w:rsidP="005B0E11">
      <w:pPr>
        <w:rPr>
          <w:rFonts w:cs="Arial"/>
          <w:szCs w:val="18"/>
        </w:rPr>
      </w:pPr>
    </w:p>
    <w:p w:rsidR="005B0E11" w:rsidRPr="00430C54" w:rsidRDefault="005B0E11" w:rsidP="005B0E11">
      <w:pPr>
        <w:spacing w:line="240" w:lineRule="exact"/>
        <w:rPr>
          <w:rFonts w:cs="Arial"/>
          <w:szCs w:val="18"/>
        </w:rPr>
      </w:pPr>
      <w:r w:rsidRPr="00430C54">
        <w:rPr>
          <w:rFonts w:cs="Arial"/>
          <w:szCs w:val="18"/>
        </w:rPr>
        <w:t>[handtekening]</w:t>
      </w:r>
      <w:r w:rsidRPr="00430C54">
        <w:rPr>
          <w:rFonts w:cs="Arial"/>
          <w:szCs w:val="18"/>
        </w:rPr>
        <w:tab/>
      </w:r>
    </w:p>
    <w:p w:rsidR="005B0E11" w:rsidRPr="00430C54" w:rsidRDefault="005B0E11" w:rsidP="005B0E11">
      <w:pPr>
        <w:spacing w:line="240" w:lineRule="exact"/>
        <w:rPr>
          <w:rFonts w:cs="Arial"/>
          <w:b/>
          <w:szCs w:val="18"/>
        </w:rPr>
      </w:pPr>
      <w:r w:rsidRPr="00430C54">
        <w:rPr>
          <w:rFonts w:cs="Arial"/>
          <w:b/>
          <w:szCs w:val="18"/>
        </w:rPr>
        <w:lastRenderedPageBreak/>
        <w:t>Indeling bijlagen bij kwantitatief deel van de Inschrijving:</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b/>
          <w:szCs w:val="18"/>
        </w:rPr>
      </w:pPr>
      <w:r w:rsidRPr="00430C54">
        <w:rPr>
          <w:rFonts w:cs="Arial"/>
          <w:b/>
          <w:szCs w:val="18"/>
        </w:rPr>
        <w:t xml:space="preserve">Eis B  </w:t>
      </w:r>
      <w:r>
        <w:rPr>
          <w:rFonts w:cs="Arial"/>
          <w:b/>
          <w:szCs w:val="18"/>
        </w:rPr>
        <w:tab/>
      </w:r>
      <w:r w:rsidRPr="00430C54">
        <w:rPr>
          <w:rFonts w:cs="Arial"/>
          <w:b/>
          <w:szCs w:val="18"/>
        </w:rPr>
        <w:t>Kwantitatief deel van de Inschrijving</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Het kwantitatief deel van de inschrijving moet in ieder geval de volgende onderdelen (in de aangegeven volgorde en nummering) bevatten:</w:t>
      </w:r>
    </w:p>
    <w:p w:rsidR="005B0E11" w:rsidRPr="00430C54" w:rsidRDefault="005B0E11" w:rsidP="005B0E11">
      <w:pPr>
        <w:spacing w:line="240" w:lineRule="exact"/>
        <w:rPr>
          <w:rFonts w:cs="Arial"/>
          <w:szCs w:val="18"/>
        </w:rPr>
      </w:pPr>
    </w:p>
    <w:p w:rsidR="005B0E11" w:rsidRDefault="005B0E11" w:rsidP="005B0E11">
      <w:pPr>
        <w:pStyle w:val="Lijstalinea"/>
        <w:numPr>
          <w:ilvl w:val="0"/>
          <w:numId w:val="40"/>
        </w:numPr>
        <w:autoSpaceDE w:val="0"/>
        <w:autoSpaceDN w:val="0"/>
        <w:adjustRightInd w:val="0"/>
        <w:spacing w:line="240" w:lineRule="auto"/>
        <w:contextualSpacing/>
        <w:rPr>
          <w:rFonts w:cs="Arial"/>
          <w:szCs w:val="18"/>
        </w:rPr>
      </w:pPr>
      <w:r w:rsidRPr="00744C18">
        <w:rPr>
          <w:rFonts w:cs="Arial"/>
          <w:szCs w:val="18"/>
        </w:rPr>
        <w:t>Uittreksel handelsregister Inschrijver</w:t>
      </w:r>
    </w:p>
    <w:p w:rsidR="005B0E11"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Model indieningsformulier Inschrijving, geheel ingericht volgens het format dat is opgenomen in bijlage 9.1 B.</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 xml:space="preserve">Een opgave van de Bruto Beschikbaarheidsvergoeding, prijspeil 1 januari </w:t>
      </w:r>
      <w:r>
        <w:rPr>
          <w:rFonts w:cs="Arial"/>
          <w:szCs w:val="18"/>
        </w:rPr>
        <w:t>2018</w:t>
      </w:r>
      <w:r w:rsidRPr="00206124">
        <w:rPr>
          <w:rFonts w:cs="Arial"/>
          <w:szCs w:val="18"/>
        </w:rPr>
        <w:t xml:space="preserve">, exclusief BTW, conform de Reference </w:t>
      </w:r>
      <w:proofErr w:type="spellStart"/>
      <w:r w:rsidRPr="00206124">
        <w:rPr>
          <w:rFonts w:cs="Arial"/>
          <w:szCs w:val="18"/>
        </w:rPr>
        <w:t>Rates</w:t>
      </w:r>
      <w:proofErr w:type="spellEnd"/>
      <w:r w:rsidRPr="00206124">
        <w:rPr>
          <w:rFonts w:cs="Arial"/>
          <w:szCs w:val="18"/>
        </w:rPr>
        <w:t xml:space="preserve"> die door de Aanbesteder zijn vastgesteld  </w:t>
      </w:r>
      <w:proofErr w:type="spellStart"/>
      <w:r w:rsidRPr="00206124">
        <w:rPr>
          <w:rFonts w:cs="Arial"/>
          <w:szCs w:val="18"/>
        </w:rPr>
        <w:t>danwel</w:t>
      </w:r>
      <w:proofErr w:type="spellEnd"/>
      <w:r w:rsidRPr="00206124">
        <w:rPr>
          <w:rFonts w:cs="Arial"/>
          <w:szCs w:val="18"/>
        </w:rPr>
        <w:t xml:space="preserve">, voor zover van toepassing, de door de EIB aan de Gegadigde bekend gemaakte EIB Reference </w:t>
      </w:r>
      <w:proofErr w:type="spellStart"/>
      <w:r w:rsidRPr="00206124">
        <w:rPr>
          <w:rFonts w:cs="Arial"/>
          <w:szCs w:val="18"/>
        </w:rPr>
        <w:t>Rates</w:t>
      </w:r>
      <w:proofErr w:type="spellEnd"/>
      <w:r w:rsidRPr="00206124">
        <w:rPr>
          <w:rFonts w:cs="Arial"/>
          <w:szCs w:val="18"/>
        </w:rPr>
        <w:t>;</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 xml:space="preserve">Opgave van de verwachte Aanvangsdatum, </w:t>
      </w:r>
      <w:r>
        <w:rPr>
          <w:rFonts w:cs="Arial"/>
          <w:szCs w:val="18"/>
        </w:rPr>
        <w:t>G</w:t>
      </w:r>
      <w:r w:rsidRPr="00206124">
        <w:rPr>
          <w:rFonts w:cs="Arial"/>
          <w:szCs w:val="18"/>
        </w:rPr>
        <w:t>eplande Beschikbaarheidsdatum en de Geplande Voltooiingsdatum conform de Basis Projectplanning.</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Het Oorspronkelijk Financieel Model conform de eisen in bijlage 9.7 A;</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Het Financieringsplan conform de eisen in bijlage 9.7 B;</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Indexeringsformule conform het modelformulier Indexeringsformule (bijlage 11);</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Een document waarin de wijzigingen in het Oorspronkelijk Financieel Model ten opzichte van het Dialoogproduct Format Oorspronkelijk Financieel Model zijn beschreven;</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Van  ieder van de Aandeelhouders een steunverklaring Aandeelhouders (geheel ingericht volgens het format dat is opgenomen in bijlage 9.2);</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Een steunverklaring van de financieel adviseur (geheel ingericht volgens het format dat is opgenomen in bijlage 9.3);</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Voor een totaal van tenminste 100% van de vreemd te financieren financieringsbehoefte, één of meerdere steunverklaringen vreemd vermogen verschaffer (</w:t>
      </w:r>
      <w:proofErr w:type="spellStart"/>
      <w:r w:rsidRPr="00206124">
        <w:rPr>
          <w:rFonts w:cs="Arial"/>
          <w:szCs w:val="18"/>
        </w:rPr>
        <w:t>Mandated</w:t>
      </w:r>
      <w:proofErr w:type="spellEnd"/>
      <w:r w:rsidRPr="00206124">
        <w:rPr>
          <w:rFonts w:cs="Arial"/>
          <w:szCs w:val="18"/>
        </w:rPr>
        <w:t xml:space="preserve"> Lead </w:t>
      </w:r>
      <w:proofErr w:type="spellStart"/>
      <w:r w:rsidRPr="00206124">
        <w:rPr>
          <w:rFonts w:cs="Arial"/>
          <w:szCs w:val="18"/>
        </w:rPr>
        <w:t>Arranger</w:t>
      </w:r>
      <w:proofErr w:type="spellEnd"/>
      <w:r w:rsidRPr="00206124">
        <w:rPr>
          <w:rFonts w:cs="Arial"/>
          <w:szCs w:val="18"/>
        </w:rPr>
        <w:t>) (geheel ingericht volgens het format dat is opgenomen in bijlage 9.4);</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 xml:space="preserve"> Voor zover van toepassing: Een steunverklaring van de Europese Investeringsbank bij Inschrijving (bijlage 9.5);</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Een Financial Close Garantie geheel ingericht volgens het format dat is opgenomen in bijlage 9.6;</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206124"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Model K-verklaring(-en) van de bestuurder(-s) van de Inschrijver (geheel ingericht volgens het format dat is opgenomen in bijlage 10);</w:t>
      </w:r>
    </w:p>
    <w:p w:rsidR="005B0E11" w:rsidRPr="00206124" w:rsidRDefault="005B0E11" w:rsidP="00F4227B">
      <w:pPr>
        <w:pStyle w:val="Lijstalinea"/>
        <w:numPr>
          <w:ilvl w:val="0"/>
          <w:numId w:val="0"/>
        </w:numPr>
        <w:autoSpaceDE w:val="0"/>
        <w:autoSpaceDN w:val="0"/>
        <w:adjustRightInd w:val="0"/>
        <w:spacing w:line="240" w:lineRule="auto"/>
        <w:ind w:left="360"/>
        <w:rPr>
          <w:rFonts w:cs="Arial"/>
          <w:szCs w:val="18"/>
        </w:rPr>
      </w:pPr>
    </w:p>
    <w:p w:rsidR="005B0E11" w:rsidRPr="00744C18" w:rsidRDefault="005B0E11" w:rsidP="005B0E11">
      <w:pPr>
        <w:pStyle w:val="Lijstalinea"/>
        <w:numPr>
          <w:ilvl w:val="0"/>
          <w:numId w:val="40"/>
        </w:numPr>
        <w:autoSpaceDE w:val="0"/>
        <w:autoSpaceDN w:val="0"/>
        <w:adjustRightInd w:val="0"/>
        <w:spacing w:line="240" w:lineRule="auto"/>
        <w:contextualSpacing/>
        <w:rPr>
          <w:rFonts w:cs="Arial"/>
          <w:szCs w:val="18"/>
        </w:rPr>
      </w:pPr>
      <w:r w:rsidRPr="00206124">
        <w:rPr>
          <w:rFonts w:cs="Arial"/>
          <w:szCs w:val="18"/>
        </w:rPr>
        <w:t>Verklaring inzake de verplichtingen op het gebied van het milieu-, sociaal en arbeidsrecht (geheel ingericht volgens het format dat is opgenomen in bijlage 13);</w:t>
      </w:r>
    </w:p>
    <w:p w:rsidR="005B0E11" w:rsidRDefault="005B0E11" w:rsidP="005B0E11">
      <w:pPr>
        <w:autoSpaceDE w:val="0"/>
        <w:autoSpaceDN w:val="0"/>
        <w:adjustRightInd w:val="0"/>
        <w:spacing w:line="240" w:lineRule="auto"/>
        <w:rPr>
          <w:rFonts w:eastAsia="Times New Roman" w:cstheme="minorBidi"/>
          <w:b/>
          <w:i/>
          <w:vanish/>
          <w:color w:val="3366FF"/>
          <w:sz w:val="16"/>
          <w:szCs w:val="16"/>
          <w:lang w:eastAsia="en-US"/>
        </w:rPr>
      </w:pPr>
    </w:p>
    <w:p w:rsidR="005B0E11" w:rsidRDefault="005B0E11" w:rsidP="005B0E11">
      <w:pPr>
        <w:autoSpaceDE w:val="0"/>
        <w:autoSpaceDN w:val="0"/>
        <w:adjustRightInd w:val="0"/>
        <w:spacing w:line="240" w:lineRule="auto"/>
        <w:rPr>
          <w:rFonts w:eastAsia="Times New Roman" w:cstheme="minorBidi"/>
          <w:b/>
          <w:i/>
          <w:vanish/>
          <w:color w:val="3366FF"/>
          <w:sz w:val="16"/>
          <w:szCs w:val="16"/>
          <w:lang w:eastAsia="en-US"/>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b/>
          <w:szCs w:val="18"/>
        </w:rPr>
      </w:pPr>
      <w:r w:rsidRPr="00430C54">
        <w:rPr>
          <w:rFonts w:cs="Arial"/>
          <w:b/>
          <w:szCs w:val="18"/>
        </w:rPr>
        <w:t>Eis C</w:t>
      </w:r>
      <w:r w:rsidRPr="00430C54">
        <w:rPr>
          <w:rFonts w:cs="Arial"/>
          <w:b/>
          <w:szCs w:val="18"/>
        </w:rPr>
        <w:tab/>
      </w:r>
      <w:r>
        <w:rPr>
          <w:rFonts w:cs="Arial"/>
          <w:b/>
          <w:szCs w:val="18"/>
        </w:rPr>
        <w:tab/>
      </w:r>
      <w:r w:rsidRPr="00430C54">
        <w:rPr>
          <w:rFonts w:cs="Arial"/>
          <w:b/>
          <w:szCs w:val="18"/>
        </w:rPr>
        <w:t>Financial Close Garantie</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Financial Close Garantie conform het format van bijlage 9.6 van Aanbestedingsleidraad.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Default="005B0E11" w:rsidP="005B0E11">
      <w:pPr>
        <w:rPr>
          <w:rFonts w:cs="Verdana"/>
          <w:b/>
          <w:bCs/>
          <w:iCs/>
          <w:color w:val="000000"/>
          <w:szCs w:val="18"/>
        </w:rPr>
      </w:pPr>
      <w:r w:rsidRPr="00430C54">
        <w:rPr>
          <w:szCs w:val="18"/>
        </w:rPr>
        <w:br w:type="page"/>
      </w:r>
      <w:bookmarkStart w:id="15" w:name="_Toc266807260"/>
      <w:bookmarkStart w:id="16" w:name="_Toc427068618"/>
    </w:p>
    <w:p w:rsidR="005B0E11" w:rsidRDefault="005B0E11" w:rsidP="005B0E11">
      <w:pPr>
        <w:pStyle w:val="Kop2"/>
      </w:pPr>
      <w:bookmarkStart w:id="17" w:name="_Toc490744276"/>
      <w:bookmarkStart w:id="18" w:name="_Toc517073497"/>
      <w:r w:rsidRPr="00CC099D">
        <w:lastRenderedPageBreak/>
        <w:t xml:space="preserve">bijlage </w:t>
      </w:r>
      <w:r>
        <w:t>9.1 C:</w:t>
      </w:r>
      <w:r w:rsidRPr="00CC099D">
        <w:t xml:space="preserve"> Model indieningsformulier </w:t>
      </w:r>
      <w:r>
        <w:t>v</w:t>
      </w:r>
      <w:r w:rsidRPr="00CC099D">
        <w:t xml:space="preserve">oor </w:t>
      </w:r>
      <w:r>
        <w:t>documenten van derden die met een handgeschreven handtekening worden ingediend</w:t>
      </w:r>
      <w:bookmarkEnd w:id="17"/>
      <w:bookmarkEnd w:id="18"/>
    </w:p>
    <w:p w:rsidR="005B0E11" w:rsidRPr="00CC099D" w:rsidRDefault="005B0E11" w:rsidP="005B0E11"/>
    <w:p w:rsidR="005B0E11" w:rsidRDefault="005B0E11" w:rsidP="005B0E11">
      <w:pPr>
        <w:spacing w:line="240" w:lineRule="exact"/>
        <w:rPr>
          <w:rFonts w:cs="Arial"/>
          <w:szCs w:val="18"/>
        </w:rPr>
      </w:pPr>
      <w:r w:rsidRPr="00430C54">
        <w:rPr>
          <w:rFonts w:cs="Arial"/>
          <w:szCs w:val="18"/>
        </w:rPr>
        <w:t xml:space="preserve">[naam </w:t>
      </w:r>
      <w:r>
        <w:rPr>
          <w:rFonts w:cs="Arial"/>
          <w:szCs w:val="18"/>
        </w:rPr>
        <w:t>Gegadigde/Inschrijver</w:t>
      </w:r>
      <w:r w:rsidRPr="00430C54">
        <w:rPr>
          <w:rFonts w:cs="Arial"/>
          <w:szCs w:val="18"/>
        </w:rPr>
        <w:t>] dient hierbij</w:t>
      </w:r>
      <w:r>
        <w:rPr>
          <w:rFonts w:cs="Arial"/>
          <w:szCs w:val="18"/>
        </w:rPr>
        <w:t xml:space="preserve"> </w:t>
      </w:r>
      <w:r w:rsidRPr="00430C54">
        <w:rPr>
          <w:rFonts w:cs="Arial"/>
          <w:szCs w:val="18"/>
        </w:rPr>
        <w:t>voor het project [Project]</w:t>
      </w:r>
      <w:r>
        <w:rPr>
          <w:rFonts w:cs="Arial"/>
          <w:szCs w:val="18"/>
        </w:rPr>
        <w:t xml:space="preserve"> – in plaats van een met een gekwalificeerde elektronische handtekening ondertekende versie - een gescande PDF-versie in van een met een handgeschreven handtekening ondertekend: </w:t>
      </w:r>
    </w:p>
    <w:p w:rsidR="005B0E11" w:rsidRDefault="005B0E11" w:rsidP="005B0E11">
      <w:pPr>
        <w:spacing w:line="240" w:lineRule="exact"/>
        <w:rPr>
          <w:rFonts w:cs="Arial"/>
          <w:szCs w:val="18"/>
        </w:rPr>
      </w:pPr>
    </w:p>
    <w:p w:rsidR="005B0E11" w:rsidRPr="001B6187" w:rsidRDefault="005B0E11" w:rsidP="005B0E11">
      <w:pPr>
        <w:pStyle w:val="Lijstalinea"/>
        <w:numPr>
          <w:ilvl w:val="0"/>
          <w:numId w:val="30"/>
        </w:numPr>
        <w:spacing w:line="240" w:lineRule="exact"/>
        <w:contextualSpacing/>
        <w:rPr>
          <w:rFonts w:cs="Arial"/>
          <w:szCs w:val="18"/>
        </w:rPr>
      </w:pPr>
      <w:r w:rsidRPr="001B6187">
        <w:rPr>
          <w:rFonts w:cs="Arial"/>
          <w:szCs w:val="18"/>
        </w:rPr>
        <w:t xml:space="preserve">[naam document] </w:t>
      </w:r>
      <w:r>
        <w:t>(volgens het format in bijlage [nummer bijlage])</w:t>
      </w:r>
    </w:p>
    <w:p w:rsidR="005B0E11" w:rsidRPr="001B6187" w:rsidRDefault="005B0E11" w:rsidP="005B0E11">
      <w:pPr>
        <w:pStyle w:val="Lijstalinea"/>
        <w:numPr>
          <w:ilvl w:val="0"/>
          <w:numId w:val="30"/>
        </w:numPr>
        <w:spacing w:line="240" w:lineRule="exact"/>
        <w:contextualSpacing/>
        <w:rPr>
          <w:rFonts w:cs="Arial"/>
          <w:szCs w:val="18"/>
        </w:rPr>
      </w:pPr>
      <w:r w:rsidRPr="001B6187">
        <w:rPr>
          <w:rFonts w:cs="Arial"/>
          <w:szCs w:val="18"/>
        </w:rPr>
        <w:t xml:space="preserve">[naam document] </w:t>
      </w:r>
      <w:r>
        <w:t>(volgens het format in bijlage [nummer bijlage])</w:t>
      </w:r>
    </w:p>
    <w:p w:rsidR="005B0E11"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en verklaart dat:</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05" w:hanging="705"/>
        <w:rPr>
          <w:rFonts w:cs="Arial"/>
          <w:szCs w:val="18"/>
        </w:rPr>
      </w:pPr>
      <w:r w:rsidRPr="00430C54">
        <w:rPr>
          <w:rFonts w:cs="Arial"/>
          <w:szCs w:val="18"/>
        </w:rPr>
        <w:t>1.</w:t>
      </w:r>
      <w:r w:rsidRPr="00430C54">
        <w:rPr>
          <w:rFonts w:cs="Arial"/>
          <w:szCs w:val="18"/>
        </w:rPr>
        <w:tab/>
      </w:r>
      <w:r>
        <w:rPr>
          <w:rFonts w:cs="Arial"/>
          <w:szCs w:val="18"/>
        </w:rPr>
        <w:t>Bijgevoegd(e) gescand(e) document(en) daadwerkelijk door de in het document vermelde (rechts)persoon is/zijn ondertekend en in het bezit is/zijn van [naam Gegadigde/Inschrijver]</w:t>
      </w:r>
      <w:r w:rsidRPr="00430C54">
        <w:rPr>
          <w:rFonts w:cs="Arial"/>
          <w:szCs w:val="18"/>
        </w:rPr>
        <w:t xml:space="preserve">; </w:t>
      </w:r>
    </w:p>
    <w:p w:rsidR="005B0E11" w:rsidRPr="00430C54" w:rsidRDefault="005B0E11" w:rsidP="005B0E11">
      <w:pPr>
        <w:spacing w:line="240" w:lineRule="exact"/>
        <w:ind w:left="705" w:hanging="705"/>
        <w:rPr>
          <w:rFonts w:cs="Arial"/>
          <w:szCs w:val="18"/>
        </w:rPr>
      </w:pPr>
      <w:r w:rsidRPr="00430C54">
        <w:rPr>
          <w:rFonts w:cs="Arial"/>
          <w:szCs w:val="18"/>
        </w:rPr>
        <w:t>2.</w:t>
      </w:r>
      <w:r w:rsidRPr="00430C54">
        <w:rPr>
          <w:rFonts w:cs="Arial"/>
          <w:szCs w:val="18"/>
        </w:rPr>
        <w:tab/>
      </w:r>
      <w:r>
        <w:rPr>
          <w:rFonts w:cs="Arial"/>
          <w:szCs w:val="18"/>
        </w:rPr>
        <w:t xml:space="preserve">[Naam Gegadigde/Inschrijver] er zorg voor zal dragen dat de originelen van bijgevoegde gescande documenten </w:t>
      </w:r>
      <w:r>
        <w:rPr>
          <w:color w:val="000000"/>
          <w:szCs w:val="18"/>
        </w:rPr>
        <w:t>gelijktijdig (per post, koerier, of op andere spoedige wijze) naar de Aanbesteder worden verzonden</w:t>
      </w:r>
      <w:r w:rsidRPr="00430C54">
        <w:rPr>
          <w:rFonts w:cs="Arial"/>
          <w:szCs w:val="18"/>
        </w:rPr>
        <w: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Aldus getekend te [plaats], [datum]</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 xml:space="preserve">[naam </w:t>
      </w:r>
      <w:r>
        <w:rPr>
          <w:rFonts w:cs="Arial"/>
          <w:szCs w:val="18"/>
        </w:rPr>
        <w:t>Gegadigde/Inschrijver</w:t>
      </w:r>
      <w:r w:rsidRPr="00430C54">
        <w:rPr>
          <w:rFonts w:cs="Arial"/>
          <w:szCs w:val="18"/>
        </w:rPr>
        <w:t xml:space="preserve">], </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[functie]</w:t>
      </w:r>
    </w:p>
    <w:p w:rsidR="005B0E11" w:rsidRPr="00430C54" w:rsidRDefault="005B0E11" w:rsidP="005B0E11">
      <w:pPr>
        <w:rPr>
          <w:rFonts w:cs="Arial"/>
          <w:szCs w:val="18"/>
        </w:rPr>
      </w:pPr>
    </w:p>
    <w:p w:rsidR="005B0E11" w:rsidRPr="00F4227B" w:rsidRDefault="005B0E11" w:rsidP="005B0E11">
      <w:pPr>
        <w:spacing w:line="240" w:lineRule="exact"/>
        <w:rPr>
          <w:rFonts w:cs="Arial"/>
          <w:szCs w:val="18"/>
        </w:rPr>
      </w:pPr>
      <w:r w:rsidRPr="00F4227B">
        <w:rPr>
          <w:rFonts w:cs="Arial"/>
          <w:szCs w:val="18"/>
        </w:rPr>
        <w:t>[handtekening]</w:t>
      </w:r>
    </w:p>
    <w:p w:rsidR="005B0E11" w:rsidRPr="00430C54" w:rsidRDefault="005B0E11" w:rsidP="005B0E11">
      <w:pPr>
        <w:spacing w:line="240" w:lineRule="exact"/>
        <w:rPr>
          <w:rFonts w:cs="Arial"/>
          <w:szCs w:val="18"/>
        </w:rPr>
      </w:pPr>
    </w:p>
    <w:p w:rsidR="005B0E11" w:rsidRDefault="005B0E11" w:rsidP="005B0E11">
      <w:pPr>
        <w:spacing w:line="240" w:lineRule="auto"/>
        <w:rPr>
          <w:rFonts w:cs="Arial"/>
          <w:b/>
          <w:bCs/>
          <w:iCs/>
          <w:szCs w:val="18"/>
        </w:rPr>
      </w:pPr>
      <w:bookmarkStart w:id="19" w:name="_Toc452539826"/>
      <w:r>
        <w:br w:type="page"/>
      </w:r>
    </w:p>
    <w:p w:rsidR="005B0E11" w:rsidRPr="00430C54" w:rsidRDefault="005B0E11" w:rsidP="005B0E11">
      <w:pPr>
        <w:pStyle w:val="Kop2"/>
      </w:pPr>
      <w:bookmarkStart w:id="20" w:name="_Toc490744277"/>
      <w:bookmarkStart w:id="21" w:name="_Toc517073498"/>
      <w:r w:rsidRPr="00430C54">
        <w:lastRenderedPageBreak/>
        <w:t>bijlage 9.2: Modelformulier steunverklaring Aandeelhouders</w:t>
      </w:r>
      <w:bookmarkEnd w:id="15"/>
      <w:bookmarkEnd w:id="16"/>
      <w:bookmarkEnd w:id="19"/>
      <w:bookmarkEnd w:id="20"/>
      <w:bookmarkEnd w:id="21"/>
      <w:r w:rsidRPr="00430C54">
        <w:t xml:space="preserve">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[Naam Aandeelhouder] participeert voor [percentage]% in [naam Inschrijver].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[Naam Aandeelhouder] bevestigt dat, onder de voorwaarde dat aan [naam </w:t>
      </w:r>
      <w:r>
        <w:rPr>
          <w:rFonts w:cs="Arial"/>
          <w:szCs w:val="18"/>
        </w:rPr>
        <w:t>Inschrijver</w:t>
      </w:r>
      <w:r w:rsidRPr="00430C54">
        <w:rPr>
          <w:rFonts w:cs="Arial"/>
          <w:szCs w:val="18"/>
        </w:rPr>
        <w:t xml:space="preserve">] wordt gegund, [naam Aandeelhouder] overeenkomstig haar deelneming in [naam </w:t>
      </w:r>
      <w:r>
        <w:rPr>
          <w:rFonts w:cs="Arial"/>
          <w:szCs w:val="18"/>
        </w:rPr>
        <w:t>Inschrijver</w:t>
      </w:r>
      <w:r w:rsidRPr="00430C54">
        <w:rPr>
          <w:rFonts w:cs="Arial"/>
          <w:szCs w:val="18"/>
        </w:rPr>
        <w:t xml:space="preserve">] een bedrag zal investeren, dat naar rato van deelneming wordt ingebracht en maximaal € [bedrag] miljoen in de vorm van eigen vermogen in en/of achtergestelde lening aan Opdrachtnemer bedraagt.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Aandeelhouder] bevestigt dat de Inschrijving d.d. [datum] is voorzien van een aanbieding van vreemd</w:t>
      </w:r>
      <w:r>
        <w:rPr>
          <w:rFonts w:cs="Arial"/>
          <w:szCs w:val="18"/>
        </w:rPr>
        <w:t xml:space="preserve"> </w:t>
      </w:r>
      <w:r w:rsidRPr="00430C54">
        <w:rPr>
          <w:rFonts w:cs="Arial"/>
          <w:szCs w:val="18"/>
        </w:rPr>
        <w:t xml:space="preserve">vermogen verschaffers ter completering van de financiering van het Project.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Deze steunverklaring wordt uitsluitend verstrekt ten behoeve van [naam Inschrijver] en geen andere (rechts)persoon is gerechtigd op deze verklaring te vertrouwen of daaraan rechten te ontlenen.</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Deze steunverklaring is onderworpen aan Nederlands recht.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Aandeelhouder]</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[functie]</w:t>
      </w:r>
    </w:p>
    <w:p w:rsidR="005B0E11" w:rsidRPr="00430C54" w:rsidRDefault="005B0E11" w:rsidP="005B0E11">
      <w:pPr>
        <w:rPr>
          <w:rFonts w:cs="Arial"/>
          <w:szCs w:val="18"/>
        </w:rPr>
      </w:pPr>
    </w:p>
    <w:p w:rsidR="005B0E11" w:rsidRPr="00430C54" w:rsidRDefault="005B0E11" w:rsidP="005B0E11">
      <w:pPr>
        <w:spacing w:line="240" w:lineRule="exact"/>
        <w:rPr>
          <w:rFonts w:cs="Arial"/>
          <w:szCs w:val="18"/>
        </w:rPr>
      </w:pPr>
      <w:r w:rsidRPr="00430C54">
        <w:rPr>
          <w:rFonts w:cs="Arial"/>
          <w:szCs w:val="18"/>
        </w:rPr>
        <w:t>[handtekening]</w:t>
      </w:r>
      <w:r w:rsidRPr="00430C54">
        <w:rPr>
          <w:rFonts w:cs="Arial"/>
          <w:szCs w:val="18"/>
        </w:rPr>
        <w:tab/>
      </w:r>
    </w:p>
    <w:p w:rsidR="005B0E11" w:rsidRPr="00430C54" w:rsidRDefault="005B0E11" w:rsidP="005B0E11">
      <w:pPr>
        <w:pStyle w:val="Kop2"/>
      </w:pPr>
      <w:bookmarkStart w:id="22" w:name="_Toc452476621"/>
      <w:bookmarkEnd w:id="22"/>
    </w:p>
    <w:p w:rsidR="005B0E11" w:rsidRPr="00430C54" w:rsidRDefault="005B0E11" w:rsidP="005B0E11">
      <w:pPr>
        <w:pStyle w:val="Kop2"/>
      </w:pPr>
      <w:r w:rsidRPr="00430C54">
        <w:br w:type="page"/>
      </w:r>
      <w:bookmarkStart w:id="23" w:name="_Toc266807261"/>
      <w:bookmarkStart w:id="24" w:name="_Toc427068619"/>
      <w:bookmarkStart w:id="25" w:name="_Toc452539827"/>
      <w:bookmarkStart w:id="26" w:name="_Toc490744278"/>
      <w:bookmarkStart w:id="27" w:name="_Toc517073499"/>
      <w:r w:rsidRPr="00430C54">
        <w:lastRenderedPageBreak/>
        <w:t>bijlage 9.3: Modelformulier steunverklaring financieel adviseur</w:t>
      </w:r>
      <w:bookmarkEnd w:id="23"/>
      <w:bookmarkEnd w:id="24"/>
      <w:bookmarkEnd w:id="25"/>
      <w:bookmarkEnd w:id="26"/>
      <w:bookmarkEnd w:id="27"/>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financieel adviseur] is door [naam Inschrijver] aangesteld als financieel adviseur voor de financiering van het Project [naam].</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In de hoedanigheid van financieel adviseur van [naam Inschrijver] verklaart [Naam financieel adviseur] dat de Inschrijving d.d. [datum Inschrijving]:</w:t>
      </w:r>
    </w:p>
    <w:p w:rsidR="005B0E11" w:rsidRPr="00430C54" w:rsidRDefault="005B0E11" w:rsidP="005B0E11">
      <w:pPr>
        <w:spacing w:line="240" w:lineRule="exact"/>
        <w:rPr>
          <w:rFonts w:cs="Arial"/>
          <w:szCs w:val="18"/>
        </w:rPr>
      </w:pPr>
    </w:p>
    <w:p w:rsidR="005B0E11" w:rsidRPr="00430C54" w:rsidRDefault="005B0E11" w:rsidP="005B0E11">
      <w:pPr>
        <w:pStyle w:val="Plattetekst"/>
        <w:numPr>
          <w:ilvl w:val="3"/>
          <w:numId w:val="31"/>
        </w:numPr>
        <w:spacing w:after="0" w:line="260" w:lineRule="atLeast"/>
        <w:ind w:left="720"/>
        <w:rPr>
          <w:i/>
          <w:szCs w:val="18"/>
        </w:rPr>
      </w:pPr>
      <w:r w:rsidRPr="00430C54">
        <w:rPr>
          <w:i/>
          <w:szCs w:val="18"/>
        </w:rPr>
        <w:t xml:space="preserve">aansluit bij de financiële raming en de planning zoals deze [naam Inschrijver] voor ogen staat; </w:t>
      </w:r>
    </w:p>
    <w:p w:rsidR="005B0E11" w:rsidRPr="00430C54" w:rsidRDefault="005B0E11" w:rsidP="005B0E11">
      <w:pPr>
        <w:pStyle w:val="Plattetekst"/>
        <w:rPr>
          <w:i/>
          <w:szCs w:val="18"/>
        </w:rPr>
      </w:pPr>
    </w:p>
    <w:p w:rsidR="005B0E11" w:rsidRPr="00430C54" w:rsidRDefault="005B0E11" w:rsidP="005B0E11">
      <w:pPr>
        <w:pStyle w:val="Plattetekst"/>
        <w:numPr>
          <w:ilvl w:val="3"/>
          <w:numId w:val="31"/>
        </w:numPr>
        <w:spacing w:after="0" w:line="260" w:lineRule="atLeast"/>
        <w:ind w:left="720"/>
        <w:rPr>
          <w:i/>
          <w:szCs w:val="18"/>
        </w:rPr>
      </w:pPr>
      <w:r w:rsidRPr="00430C54">
        <w:rPr>
          <w:i/>
          <w:szCs w:val="18"/>
        </w:rPr>
        <w:t>voldoende robuust is om [naam Inschrijver] onder normale omstandigheden aan al haar financiële verplichtingen voortvloeiend uit de DBFM-Overeenkomst te kunnen laten voldoen; en</w:t>
      </w:r>
    </w:p>
    <w:p w:rsidR="005B0E11" w:rsidRPr="00430C54" w:rsidRDefault="005B0E11" w:rsidP="005B0E11">
      <w:pPr>
        <w:pStyle w:val="Plattetekst"/>
        <w:rPr>
          <w:i/>
          <w:szCs w:val="18"/>
        </w:rPr>
      </w:pPr>
    </w:p>
    <w:p w:rsidR="005B0E11" w:rsidRPr="00430C54" w:rsidRDefault="005B0E11" w:rsidP="005B0E11">
      <w:pPr>
        <w:pStyle w:val="Plattetekst"/>
        <w:numPr>
          <w:ilvl w:val="3"/>
          <w:numId w:val="31"/>
        </w:numPr>
        <w:spacing w:after="0" w:line="260" w:lineRule="atLeast"/>
        <w:ind w:left="720"/>
        <w:rPr>
          <w:i/>
          <w:szCs w:val="18"/>
        </w:rPr>
      </w:pPr>
      <w:r w:rsidRPr="00430C54">
        <w:rPr>
          <w:i/>
          <w:szCs w:val="18"/>
        </w:rPr>
        <w:t xml:space="preserve">duidelijk maakt hoe [naam Inschrijver] voldoende financiering voor het Project aantrekt om [naam Inschrijver] onder normale omstandigheden aan al haar financiële verplichtingen voortvloeiend uit de DBFM-Overeenkomst te kunnen laten voldoen; . </w:t>
      </w:r>
    </w:p>
    <w:p w:rsidR="005B0E11" w:rsidRPr="00430C54" w:rsidRDefault="005B0E11" w:rsidP="005B0E11">
      <w:pPr>
        <w:pStyle w:val="Plattetekst"/>
        <w:rPr>
          <w:i/>
          <w:szCs w:val="18"/>
        </w:rPr>
      </w:pPr>
    </w:p>
    <w:p w:rsidR="005B0E11" w:rsidRPr="00430C54" w:rsidRDefault="005B0E11" w:rsidP="005B0E11">
      <w:pPr>
        <w:pStyle w:val="Plattetekst"/>
        <w:numPr>
          <w:ilvl w:val="3"/>
          <w:numId w:val="31"/>
        </w:numPr>
        <w:spacing w:after="0" w:line="260" w:lineRule="atLeast"/>
        <w:ind w:left="720"/>
        <w:rPr>
          <w:i/>
          <w:szCs w:val="18"/>
        </w:rPr>
      </w:pPr>
      <w:r w:rsidRPr="00430C54">
        <w:rPr>
          <w:i/>
          <w:szCs w:val="18"/>
        </w:rPr>
        <w:t>is voorzien van steunverklaringen van (externe) vreemd vermogen verschaffers voor een totaalbedrag van € [</w:t>
      </w:r>
      <w:r>
        <w:rPr>
          <w:i/>
          <w:szCs w:val="18"/>
        </w:rPr>
        <w:t xml:space="preserve"> </w:t>
      </w:r>
      <w:r w:rsidRPr="00430C54">
        <w:rPr>
          <w:i/>
          <w:szCs w:val="18"/>
        </w:rPr>
        <w:t xml:space="preserve">bedrag ]. </w:t>
      </w:r>
    </w:p>
    <w:p w:rsidR="005B0E11" w:rsidRPr="00430C54" w:rsidDel="003758A7" w:rsidRDefault="005B0E11" w:rsidP="005B0E11">
      <w:pPr>
        <w:spacing w:line="240" w:lineRule="exact"/>
        <w:rPr>
          <w:rFonts w:cs="Arial"/>
          <w:szCs w:val="18"/>
        </w:rPr>
      </w:pPr>
    </w:p>
    <w:p w:rsidR="005B0E11" w:rsidRPr="00430C54" w:rsidRDefault="005B0E11" w:rsidP="005B0E11">
      <w:pPr>
        <w:pStyle w:val="Plattetekst"/>
        <w:rPr>
          <w:szCs w:val="18"/>
        </w:rPr>
      </w:pPr>
      <w:r w:rsidRPr="00430C54">
        <w:rPr>
          <w:szCs w:val="18"/>
        </w:rPr>
        <w:t>Deze steunverklaring wordt uitsluitend verstrekt ten behoeve van [naam Inschrijver] en geen andere (rechts)persoon is gerechtigd op deze verklaring te vertrouwen of daaraan rechten te ontlenen.</w:t>
      </w:r>
    </w:p>
    <w:p w:rsidR="005B0E11" w:rsidRPr="00430C54" w:rsidRDefault="005B0E11" w:rsidP="005B0E11">
      <w:pPr>
        <w:pStyle w:val="Plattetekst"/>
        <w:ind w:left="360"/>
        <w:rPr>
          <w:szCs w:val="18"/>
        </w:rPr>
      </w:pPr>
    </w:p>
    <w:p w:rsidR="005B0E11" w:rsidRPr="00430C54" w:rsidRDefault="005B0E11" w:rsidP="005B0E11">
      <w:pPr>
        <w:spacing w:line="240" w:lineRule="exact"/>
        <w:ind w:left="720" w:hanging="720"/>
        <w:rPr>
          <w:rFonts w:cs="Arial"/>
          <w:szCs w:val="18"/>
        </w:rPr>
      </w:pPr>
      <w:r w:rsidRPr="00430C54">
        <w:rPr>
          <w:szCs w:val="18"/>
        </w:rPr>
        <w:t>Deze steunverklaring is onderworpen aan Nederlands recht.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 </w:t>
      </w:r>
    </w:p>
    <w:p w:rsidR="005B0E11" w:rsidRPr="00430C54" w:rsidRDefault="005B0E11" w:rsidP="005B0E11">
      <w:pPr>
        <w:spacing w:line="240" w:lineRule="exact"/>
        <w:rPr>
          <w:rFonts w:cs="Arial"/>
          <w:szCs w:val="18"/>
        </w:rPr>
      </w:pPr>
      <w:r w:rsidRPr="00430C54">
        <w:rPr>
          <w:rFonts w:cs="Arial"/>
          <w:szCs w:val="18"/>
        </w:rPr>
        <w:t>[naam financieel adviseur]</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rPr>
          <w:rFonts w:cs="Arial"/>
          <w:szCs w:val="18"/>
        </w:rPr>
      </w:pPr>
    </w:p>
    <w:p w:rsidR="005B0E11" w:rsidRPr="00430C54" w:rsidRDefault="005B0E11" w:rsidP="005B0E11">
      <w:pPr>
        <w:rPr>
          <w:rFonts w:cs="Arial"/>
          <w:szCs w:val="18"/>
          <w:lang w:val="en-US"/>
        </w:rPr>
      </w:pPr>
      <w:r w:rsidRPr="00430C54">
        <w:rPr>
          <w:rFonts w:cs="Arial"/>
          <w:szCs w:val="18"/>
          <w:lang w:val="en-US"/>
        </w:rPr>
        <w:t>[</w:t>
      </w:r>
      <w:proofErr w:type="spellStart"/>
      <w:r w:rsidRPr="00430C54">
        <w:rPr>
          <w:rFonts w:cs="Arial"/>
          <w:szCs w:val="18"/>
          <w:lang w:val="en-US"/>
        </w:rPr>
        <w:t>functie</w:t>
      </w:r>
      <w:proofErr w:type="spellEnd"/>
      <w:r w:rsidRPr="00430C54">
        <w:rPr>
          <w:rFonts w:cs="Arial"/>
          <w:szCs w:val="18"/>
          <w:lang w:val="en-US"/>
        </w:rPr>
        <w:t>]</w:t>
      </w:r>
    </w:p>
    <w:p w:rsidR="005B0E11" w:rsidRPr="00430C54" w:rsidRDefault="005B0E11" w:rsidP="005B0E11">
      <w:pPr>
        <w:rPr>
          <w:rFonts w:cs="Arial"/>
          <w:szCs w:val="18"/>
          <w:lang w:val="en-US"/>
        </w:rPr>
      </w:pPr>
    </w:p>
    <w:p w:rsidR="005B0E11" w:rsidRPr="00430C54" w:rsidRDefault="005B0E11" w:rsidP="005B0E11">
      <w:pPr>
        <w:spacing w:line="240" w:lineRule="exact"/>
        <w:rPr>
          <w:rFonts w:cs="Arial"/>
          <w:szCs w:val="18"/>
          <w:lang w:val="en-US"/>
        </w:rPr>
      </w:pPr>
      <w:r w:rsidRPr="00430C54">
        <w:rPr>
          <w:rFonts w:cs="Arial"/>
          <w:szCs w:val="18"/>
          <w:lang w:val="en-US"/>
        </w:rPr>
        <w:t>[</w:t>
      </w:r>
      <w:proofErr w:type="spellStart"/>
      <w:r w:rsidRPr="00430C54">
        <w:rPr>
          <w:rFonts w:cs="Arial"/>
          <w:szCs w:val="18"/>
          <w:lang w:val="en-US"/>
        </w:rPr>
        <w:t>handtekening</w:t>
      </w:r>
      <w:proofErr w:type="spellEnd"/>
      <w:r w:rsidRPr="00430C54">
        <w:rPr>
          <w:rFonts w:cs="Arial"/>
          <w:szCs w:val="18"/>
          <w:lang w:val="en-US"/>
        </w:rPr>
        <w:t>]</w:t>
      </w:r>
      <w:r w:rsidRPr="00430C54">
        <w:rPr>
          <w:rFonts w:cs="Arial"/>
          <w:szCs w:val="18"/>
          <w:lang w:val="en-US"/>
        </w:rPr>
        <w:tab/>
      </w:r>
    </w:p>
    <w:p w:rsidR="005B0E11" w:rsidRPr="00430C54" w:rsidRDefault="005B0E11" w:rsidP="005B0E11">
      <w:pPr>
        <w:rPr>
          <w:rFonts w:cs="Arial"/>
          <w:szCs w:val="18"/>
          <w:lang w:val="en-US"/>
        </w:rPr>
      </w:pPr>
      <w:r w:rsidRPr="00430C54">
        <w:rPr>
          <w:rFonts w:cs="Arial"/>
          <w:szCs w:val="18"/>
          <w:lang w:val="en-US"/>
        </w:rPr>
        <w:br w:type="page"/>
      </w:r>
    </w:p>
    <w:p w:rsidR="005B0E11" w:rsidRPr="00430C54" w:rsidRDefault="005B0E11" w:rsidP="005B0E11">
      <w:pPr>
        <w:pStyle w:val="Plattetekst"/>
        <w:rPr>
          <w:szCs w:val="18"/>
          <w:lang w:val="en-US"/>
        </w:rPr>
      </w:pPr>
      <w:r w:rsidRPr="00430C54">
        <w:rPr>
          <w:szCs w:val="18"/>
          <w:lang w:val="en-US"/>
        </w:rPr>
        <w:lastRenderedPageBreak/>
        <w:t>[Name of financial advisor] has been appointed by [name of Candidate] as financial advisor for the financing of the [Project name] project.</w:t>
      </w:r>
    </w:p>
    <w:p w:rsidR="005B0E11" w:rsidRPr="00430C54" w:rsidRDefault="005B0E11" w:rsidP="005B0E11">
      <w:pPr>
        <w:pStyle w:val="Plattetekst"/>
        <w:rPr>
          <w:szCs w:val="18"/>
          <w:lang w:val="en-US"/>
        </w:rPr>
      </w:pPr>
    </w:p>
    <w:p w:rsidR="005B0E11" w:rsidRPr="00430C54" w:rsidRDefault="005B0E11" w:rsidP="005B0E11">
      <w:pPr>
        <w:pStyle w:val="Plattetekst"/>
        <w:rPr>
          <w:szCs w:val="18"/>
          <w:lang w:val="en-US"/>
        </w:rPr>
      </w:pPr>
      <w:r w:rsidRPr="00430C54">
        <w:rPr>
          <w:szCs w:val="18"/>
          <w:lang w:val="en-US"/>
        </w:rPr>
        <w:t>In the capacity as financial advisor of [name of Candidate], [name of financial advisor] declares that the Submission dated [date of tendering of quantitative part of Submission]:</w:t>
      </w:r>
      <w:r w:rsidRPr="00430C54">
        <w:rPr>
          <w:szCs w:val="18"/>
          <w:lang w:val="en-US"/>
        </w:rPr>
        <w:br/>
      </w:r>
    </w:p>
    <w:p w:rsidR="005B0E11" w:rsidRPr="00430C54" w:rsidRDefault="005B0E11" w:rsidP="005B0E11">
      <w:pPr>
        <w:pStyle w:val="Plattetekst"/>
        <w:numPr>
          <w:ilvl w:val="0"/>
          <w:numId w:val="37"/>
        </w:numPr>
        <w:spacing w:after="0" w:line="260" w:lineRule="atLeast"/>
        <w:ind w:left="0" w:firstLine="0"/>
        <w:rPr>
          <w:i/>
          <w:szCs w:val="18"/>
          <w:lang w:val="en-US"/>
        </w:rPr>
      </w:pPr>
      <w:r w:rsidRPr="00430C54">
        <w:rPr>
          <w:i/>
          <w:szCs w:val="18"/>
          <w:lang w:val="en-US"/>
        </w:rPr>
        <w:t>is in line with the financial estimate and the planning as foreseen by [name of Candidate];</w:t>
      </w:r>
      <w:r w:rsidRPr="00430C54">
        <w:rPr>
          <w:i/>
          <w:szCs w:val="18"/>
          <w:lang w:val="en-US"/>
        </w:rPr>
        <w:br/>
      </w:r>
    </w:p>
    <w:p w:rsidR="005B0E11" w:rsidRPr="00430C54" w:rsidRDefault="005B0E11" w:rsidP="005B0E11">
      <w:pPr>
        <w:pStyle w:val="Plattetekst"/>
        <w:numPr>
          <w:ilvl w:val="0"/>
          <w:numId w:val="37"/>
        </w:numPr>
        <w:spacing w:after="0" w:line="260" w:lineRule="atLeast"/>
        <w:ind w:left="0" w:firstLine="0"/>
        <w:rPr>
          <w:i/>
          <w:szCs w:val="18"/>
          <w:lang w:val="en-US"/>
        </w:rPr>
      </w:pPr>
      <w:r w:rsidRPr="00430C54">
        <w:rPr>
          <w:i/>
          <w:szCs w:val="18"/>
          <w:lang w:val="en-US"/>
        </w:rPr>
        <w:t xml:space="preserve">is sufficiently robust to allow [name of Candidate] to fulfil all the </w:t>
      </w:r>
      <w:r>
        <w:rPr>
          <w:i/>
          <w:szCs w:val="18"/>
          <w:lang w:val="en-US"/>
        </w:rPr>
        <w:t xml:space="preserve">financial </w:t>
      </w:r>
      <w:r w:rsidRPr="00430C54">
        <w:rPr>
          <w:i/>
          <w:szCs w:val="18"/>
          <w:lang w:val="en-US"/>
        </w:rPr>
        <w:t>obligations arising from the DBFM Agreement under normal conditions;</w:t>
      </w:r>
      <w:r w:rsidRPr="00430C54">
        <w:rPr>
          <w:i/>
          <w:szCs w:val="18"/>
          <w:lang w:val="en-US"/>
        </w:rPr>
        <w:br/>
      </w:r>
    </w:p>
    <w:p w:rsidR="005B0E11" w:rsidRPr="00430C54" w:rsidRDefault="005B0E11" w:rsidP="005B0E11">
      <w:pPr>
        <w:pStyle w:val="Plattetekst"/>
        <w:numPr>
          <w:ilvl w:val="0"/>
          <w:numId w:val="37"/>
        </w:numPr>
        <w:spacing w:after="0" w:line="260" w:lineRule="atLeast"/>
        <w:ind w:left="0" w:firstLine="0"/>
        <w:rPr>
          <w:i/>
          <w:szCs w:val="18"/>
          <w:lang w:val="en-US"/>
        </w:rPr>
      </w:pPr>
      <w:r>
        <w:rPr>
          <w:i/>
          <w:szCs w:val="18"/>
          <w:lang w:val="en-US"/>
        </w:rPr>
        <w:t xml:space="preserve"> </w:t>
      </w:r>
      <w:r w:rsidRPr="00430C54">
        <w:rPr>
          <w:i/>
          <w:szCs w:val="18"/>
          <w:lang w:val="en-US"/>
        </w:rPr>
        <w:t>makes clear how [name of Candidate] shall raise sufficient financing for the Project to allow [name of Candidate] to fulfil all the financial obligations arising from the DBFM Agreement under normal circumstances;</w:t>
      </w:r>
      <w:r w:rsidRPr="00430C54">
        <w:rPr>
          <w:i/>
          <w:szCs w:val="18"/>
          <w:lang w:val="en-US"/>
        </w:rPr>
        <w:br/>
      </w:r>
    </w:p>
    <w:p w:rsidR="005B0E11" w:rsidRPr="00430C54" w:rsidRDefault="005B0E11" w:rsidP="005B0E11">
      <w:pPr>
        <w:pStyle w:val="Plattetekst"/>
        <w:numPr>
          <w:ilvl w:val="0"/>
          <w:numId w:val="37"/>
        </w:numPr>
        <w:spacing w:after="0" w:line="260" w:lineRule="atLeast"/>
        <w:ind w:left="0" w:firstLine="0"/>
        <w:rPr>
          <w:i/>
          <w:szCs w:val="18"/>
          <w:lang w:val="en-US"/>
        </w:rPr>
      </w:pPr>
      <w:r>
        <w:rPr>
          <w:i/>
          <w:szCs w:val="18"/>
          <w:lang w:val="en-US"/>
        </w:rPr>
        <w:t xml:space="preserve"> </w:t>
      </w:r>
      <w:r w:rsidRPr="00430C54">
        <w:rPr>
          <w:i/>
          <w:szCs w:val="18"/>
          <w:lang w:val="en-US"/>
        </w:rPr>
        <w:t>is furnished with letters of support from (external) debt providers for a total amount of EUR [amount].</w:t>
      </w:r>
    </w:p>
    <w:p w:rsidR="005B0E11" w:rsidRPr="00430C54" w:rsidRDefault="005B0E11" w:rsidP="005B0E11">
      <w:pPr>
        <w:pStyle w:val="Plattetekst"/>
        <w:rPr>
          <w:szCs w:val="18"/>
          <w:lang w:val="en-US"/>
        </w:rPr>
      </w:pPr>
      <w:r w:rsidRPr="00430C54">
        <w:rPr>
          <w:i/>
          <w:szCs w:val="18"/>
          <w:lang w:val="en-US"/>
        </w:rPr>
        <w:br/>
      </w:r>
      <w:r w:rsidRPr="00430C54">
        <w:rPr>
          <w:szCs w:val="18"/>
          <w:lang w:val="en-US"/>
        </w:rPr>
        <w:t>This Letter of Support is issued exclusively for [name of Candidate] and no other (legal) person is entitled to rely on this statement or to derive rights from it.</w:t>
      </w:r>
    </w:p>
    <w:p w:rsidR="005B0E11" w:rsidRPr="00430C54" w:rsidRDefault="005B0E11" w:rsidP="005B0E11">
      <w:pPr>
        <w:pStyle w:val="Plattetekst"/>
        <w:rPr>
          <w:szCs w:val="18"/>
          <w:lang w:val="en-US"/>
        </w:rPr>
      </w:pPr>
    </w:p>
    <w:p w:rsidR="005B0E11" w:rsidRPr="00430C54" w:rsidRDefault="005B0E11" w:rsidP="005B0E11">
      <w:pPr>
        <w:pStyle w:val="Plattetekst"/>
        <w:rPr>
          <w:szCs w:val="18"/>
          <w:lang w:val="en-US"/>
        </w:rPr>
      </w:pPr>
      <w:r w:rsidRPr="00430C54">
        <w:rPr>
          <w:szCs w:val="18"/>
          <w:lang w:val="en-US"/>
        </w:rPr>
        <w:t>This Letter of Support is governed by Netherlands law.</w:t>
      </w:r>
    </w:p>
    <w:p w:rsidR="005B0E11" w:rsidRPr="00430C54" w:rsidRDefault="005B0E11" w:rsidP="005B0E11">
      <w:pPr>
        <w:pStyle w:val="Plattetekst"/>
        <w:rPr>
          <w:szCs w:val="18"/>
          <w:lang w:val="en-US"/>
        </w:rPr>
      </w:pPr>
      <w:r w:rsidRPr="00430C54">
        <w:rPr>
          <w:szCs w:val="18"/>
          <w:lang w:val="en-US"/>
        </w:rPr>
        <w:br/>
      </w:r>
    </w:p>
    <w:p w:rsidR="005B0E11" w:rsidRPr="00430C54" w:rsidRDefault="005B0E11" w:rsidP="005B0E11">
      <w:pPr>
        <w:pStyle w:val="Plattetekst"/>
        <w:rPr>
          <w:szCs w:val="18"/>
          <w:lang w:val="en-US"/>
        </w:rPr>
      </w:pPr>
      <w:r w:rsidRPr="00430C54">
        <w:rPr>
          <w:szCs w:val="18"/>
          <w:lang w:val="en-US"/>
        </w:rPr>
        <w:t>[name of financial advisor]</w:t>
      </w:r>
    </w:p>
    <w:p w:rsidR="005B0E11" w:rsidRPr="00430C54" w:rsidRDefault="005B0E11" w:rsidP="005B0E11">
      <w:pPr>
        <w:pStyle w:val="Plattetekst"/>
        <w:rPr>
          <w:szCs w:val="18"/>
          <w:lang w:val="en-US"/>
        </w:rPr>
      </w:pPr>
    </w:p>
    <w:p w:rsidR="005B0E11" w:rsidRPr="00430C54" w:rsidRDefault="005B0E11" w:rsidP="005B0E11">
      <w:pPr>
        <w:pStyle w:val="Plattetekst"/>
        <w:rPr>
          <w:szCs w:val="18"/>
          <w:lang w:val="en-US"/>
        </w:rPr>
      </w:pPr>
      <w:r w:rsidRPr="00430C54">
        <w:rPr>
          <w:szCs w:val="18"/>
          <w:lang w:val="en-US"/>
        </w:rPr>
        <w:t xml:space="preserve">[name of natural person </w:t>
      </w:r>
      <w:proofErr w:type="spellStart"/>
      <w:r w:rsidRPr="00430C54">
        <w:rPr>
          <w:szCs w:val="18"/>
          <w:lang w:val="en-US"/>
        </w:rPr>
        <w:t>authorised</w:t>
      </w:r>
      <w:proofErr w:type="spellEnd"/>
      <w:r w:rsidRPr="00430C54">
        <w:rPr>
          <w:szCs w:val="18"/>
          <w:lang w:val="en-US"/>
        </w:rPr>
        <w:t xml:space="preserve"> as representative]</w:t>
      </w:r>
    </w:p>
    <w:p w:rsidR="005B0E11" w:rsidRPr="00430C54" w:rsidRDefault="005B0E11" w:rsidP="005B0E11">
      <w:pPr>
        <w:pStyle w:val="Plattetekst"/>
        <w:rPr>
          <w:szCs w:val="18"/>
          <w:lang w:val="en-US"/>
        </w:rPr>
      </w:pPr>
    </w:p>
    <w:p w:rsidR="005B0E11" w:rsidRPr="00430C54" w:rsidRDefault="005B0E11" w:rsidP="005B0E11">
      <w:pPr>
        <w:pStyle w:val="Plattetekst"/>
        <w:rPr>
          <w:szCs w:val="18"/>
        </w:rPr>
      </w:pPr>
      <w:r w:rsidRPr="00430C54">
        <w:rPr>
          <w:szCs w:val="18"/>
        </w:rPr>
        <w:t>[</w:t>
      </w:r>
      <w:proofErr w:type="spellStart"/>
      <w:r w:rsidRPr="00430C54">
        <w:rPr>
          <w:szCs w:val="18"/>
        </w:rPr>
        <w:t>position</w:t>
      </w:r>
      <w:proofErr w:type="spellEnd"/>
      <w:r w:rsidRPr="00430C54">
        <w:rPr>
          <w:szCs w:val="18"/>
        </w:rPr>
        <w:t>]</w:t>
      </w:r>
    </w:p>
    <w:p w:rsidR="005B0E11" w:rsidRPr="00430C54" w:rsidRDefault="005B0E11" w:rsidP="005B0E11">
      <w:pPr>
        <w:pStyle w:val="Plattetekst"/>
        <w:rPr>
          <w:szCs w:val="18"/>
        </w:rPr>
      </w:pPr>
    </w:p>
    <w:p w:rsidR="005B0E11" w:rsidRPr="00430C54" w:rsidRDefault="005B0E11" w:rsidP="005B0E11">
      <w:pPr>
        <w:pStyle w:val="Plattetekst"/>
        <w:rPr>
          <w:szCs w:val="18"/>
        </w:rPr>
      </w:pPr>
      <w:r w:rsidRPr="00430C54">
        <w:rPr>
          <w:szCs w:val="18"/>
        </w:rPr>
        <w:t>[</w:t>
      </w:r>
      <w:proofErr w:type="spellStart"/>
      <w:r w:rsidRPr="00430C54">
        <w:rPr>
          <w:szCs w:val="18"/>
        </w:rPr>
        <w:t>signature</w:t>
      </w:r>
      <w:proofErr w:type="spellEnd"/>
      <w:r w:rsidRPr="00430C54">
        <w:rPr>
          <w:szCs w:val="18"/>
        </w:rPr>
        <w:t>]</w:t>
      </w:r>
    </w:p>
    <w:p w:rsidR="005B0E11" w:rsidRPr="00430C54" w:rsidRDefault="005B0E11" w:rsidP="005B0E11">
      <w:pPr>
        <w:pStyle w:val="Plattetekst"/>
        <w:rPr>
          <w:szCs w:val="18"/>
        </w:rPr>
      </w:pPr>
    </w:p>
    <w:p w:rsidR="005B0E11" w:rsidRPr="00430C54" w:rsidRDefault="005B0E11" w:rsidP="005B0E11">
      <w:pPr>
        <w:pStyle w:val="Kop2"/>
      </w:pPr>
      <w:bookmarkStart w:id="28" w:name="_Toc452476623"/>
      <w:bookmarkEnd w:id="28"/>
    </w:p>
    <w:p w:rsidR="005B0E11" w:rsidRPr="00430C54" w:rsidRDefault="005B0E11" w:rsidP="005B0E11">
      <w:pPr>
        <w:pStyle w:val="Kop2"/>
      </w:pPr>
      <w:r w:rsidRPr="00430C54">
        <w:br w:type="page"/>
      </w:r>
      <w:bookmarkStart w:id="29" w:name="_Toc266807262"/>
      <w:bookmarkStart w:id="30" w:name="_Toc427068620"/>
      <w:bookmarkStart w:id="31" w:name="_Toc452539828"/>
      <w:bookmarkStart w:id="32" w:name="_Toc490744279"/>
      <w:bookmarkStart w:id="33" w:name="_Toc517073500"/>
      <w:r w:rsidRPr="00430C54">
        <w:lastRenderedPageBreak/>
        <w:t>bijlage 9.4: Modelformulier steunverklaring (externe) vreemd vermogen verschaffer (</w:t>
      </w:r>
      <w:proofErr w:type="spellStart"/>
      <w:r w:rsidRPr="00430C54">
        <w:t>Mandated</w:t>
      </w:r>
      <w:proofErr w:type="spellEnd"/>
      <w:r w:rsidRPr="00430C54">
        <w:t xml:space="preserve"> Lead </w:t>
      </w:r>
      <w:proofErr w:type="spellStart"/>
      <w:r w:rsidRPr="00430C54">
        <w:t>Arranger</w:t>
      </w:r>
      <w:proofErr w:type="spellEnd"/>
      <w:r w:rsidRPr="00430C54">
        <w:t>)</w:t>
      </w:r>
      <w:bookmarkEnd w:id="29"/>
      <w:bookmarkEnd w:id="30"/>
      <w:bookmarkEnd w:id="31"/>
      <w:bookmarkEnd w:id="32"/>
      <w:bookmarkEnd w:id="33"/>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vreemd</w:t>
      </w:r>
      <w:r>
        <w:rPr>
          <w:rFonts w:cs="Arial"/>
          <w:szCs w:val="18"/>
        </w:rPr>
        <w:t xml:space="preserve"> </w:t>
      </w:r>
      <w:r w:rsidRPr="00430C54">
        <w:rPr>
          <w:rFonts w:cs="Arial"/>
          <w:szCs w:val="18"/>
        </w:rPr>
        <w:t>vermogen verschaffer] is door [naam Inschrijver] aangesteld als [arrangeur/</w:t>
      </w:r>
      <w:proofErr w:type="spellStart"/>
      <w:r w:rsidRPr="00430C54">
        <w:rPr>
          <w:rFonts w:cs="Arial"/>
          <w:szCs w:val="18"/>
        </w:rPr>
        <w:t>underwriter</w:t>
      </w:r>
      <w:proofErr w:type="spellEnd"/>
      <w:r w:rsidRPr="00430C54">
        <w:rPr>
          <w:rFonts w:cs="Arial"/>
          <w:szCs w:val="18"/>
        </w:rPr>
        <w:t xml:space="preserve">] ten behoeve van de financiering van het Project [naam Project].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In het kader van de Inschrijving van [naam Inschrijver] met betrekking tot het Project [naam Project], heeft [vreemd</w:t>
      </w:r>
      <w:r>
        <w:rPr>
          <w:rFonts w:cs="Arial"/>
          <w:szCs w:val="18"/>
        </w:rPr>
        <w:t xml:space="preserve"> </w:t>
      </w:r>
      <w:r w:rsidRPr="00430C54">
        <w:rPr>
          <w:rFonts w:cs="Arial"/>
          <w:szCs w:val="18"/>
        </w:rPr>
        <w:t xml:space="preserve">vermogen verschaffer] samen met haar fiscaal adviseur [naam], haar juridisch adviseur [naam], haar technisch adviseur [naam] en haar verzekeringsadviseur [naam] de </w:t>
      </w:r>
      <w:proofErr w:type="spellStart"/>
      <w:r w:rsidRPr="00430C54">
        <w:rPr>
          <w:rFonts w:cs="Arial"/>
          <w:i/>
          <w:szCs w:val="18"/>
        </w:rPr>
        <w:t>due</w:t>
      </w:r>
      <w:proofErr w:type="spellEnd"/>
      <w:r w:rsidRPr="00430C54">
        <w:rPr>
          <w:rFonts w:cs="Arial"/>
          <w:i/>
          <w:szCs w:val="18"/>
        </w:rPr>
        <w:t xml:space="preserve"> diligence</w:t>
      </w:r>
      <w:r w:rsidRPr="00430C54">
        <w:rPr>
          <w:rFonts w:cs="Arial"/>
          <w:szCs w:val="18"/>
        </w:rPr>
        <w:t xml:space="preserve"> uitgevoerd met betrekking tot (het bepaalde in):</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00" w:hanging="700"/>
        <w:rPr>
          <w:rFonts w:cs="Arial"/>
          <w:szCs w:val="18"/>
        </w:rPr>
      </w:pPr>
      <w:r w:rsidRPr="00430C54">
        <w:rPr>
          <w:rFonts w:cs="Arial"/>
          <w:szCs w:val="18"/>
        </w:rPr>
        <w:t>•</w:t>
      </w:r>
      <w:r w:rsidRPr="00430C54">
        <w:rPr>
          <w:rFonts w:cs="Arial"/>
          <w:szCs w:val="18"/>
        </w:rPr>
        <w:tab/>
        <w:t>De Aanbestedingsdocumenten;</w:t>
      </w:r>
    </w:p>
    <w:p w:rsidR="005B0E11" w:rsidRPr="00430C54" w:rsidRDefault="005B0E11" w:rsidP="005B0E11">
      <w:pPr>
        <w:spacing w:line="240" w:lineRule="exact"/>
        <w:rPr>
          <w:rFonts w:cs="Arial"/>
          <w:szCs w:val="18"/>
        </w:rPr>
      </w:pPr>
      <w:r w:rsidRPr="00430C54">
        <w:rPr>
          <w:rFonts w:cs="Arial"/>
          <w:szCs w:val="18"/>
        </w:rPr>
        <w:t>•</w:t>
      </w:r>
      <w:r w:rsidRPr="00430C54">
        <w:rPr>
          <w:rFonts w:cs="Arial"/>
          <w:szCs w:val="18"/>
        </w:rPr>
        <w:tab/>
        <w:t>De Inschrijving d.d.[datum]van [naam Inschrijver].</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vreemd</w:t>
      </w:r>
      <w:r>
        <w:rPr>
          <w:rFonts w:cs="Arial"/>
          <w:szCs w:val="18"/>
        </w:rPr>
        <w:t xml:space="preserve"> </w:t>
      </w:r>
      <w:r w:rsidRPr="00430C54">
        <w:rPr>
          <w:rFonts w:cs="Arial"/>
          <w:szCs w:val="18"/>
        </w:rPr>
        <w:t xml:space="preserve">vermogen verschaffer] biedt een financieringsarrangement aan [naam Inschrijver], voor een bedrag van [bedrag]- genoemd in haar brief </w:t>
      </w:r>
      <w:proofErr w:type="spellStart"/>
      <w:r w:rsidRPr="00430C54">
        <w:rPr>
          <w:rFonts w:cs="Arial"/>
          <w:szCs w:val="18"/>
        </w:rPr>
        <w:t>d.d</w:t>
      </w:r>
      <w:proofErr w:type="spellEnd"/>
      <w:r w:rsidRPr="00430C54">
        <w:rPr>
          <w:rFonts w:cs="Arial"/>
          <w:szCs w:val="18"/>
        </w:rPr>
        <w:t>, [___datum brief___] met kenmerk [___kenmerk brief___] gedurende [aantal] weken na [___datum Inschrijving___].</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Het aan [naam Inschrijver] aangeboden financieringsarrangement is onvoorwaardelijk met uitzondering van de volgende -limitatief opgesomde- voorwaarden:</w:t>
      </w:r>
    </w:p>
    <w:p w:rsidR="005B0E11" w:rsidRPr="00430C54" w:rsidRDefault="005B0E11" w:rsidP="005B0E11">
      <w:pPr>
        <w:spacing w:line="240" w:lineRule="exact"/>
        <w:ind w:left="720" w:hanging="720"/>
        <w:rPr>
          <w:rFonts w:cs="Arial"/>
          <w:szCs w:val="18"/>
        </w:rPr>
      </w:pPr>
      <w:r w:rsidRPr="00430C54">
        <w:rPr>
          <w:rFonts w:cs="Arial"/>
          <w:szCs w:val="18"/>
        </w:rPr>
        <w:t>•</w:t>
      </w:r>
      <w:r w:rsidRPr="00430C54">
        <w:rPr>
          <w:rFonts w:cs="Arial"/>
          <w:szCs w:val="18"/>
        </w:rPr>
        <w:tab/>
        <w:t>De definitieve goedkeuring door de [naam van het daartoe bevoegde orgaan van vreemd</w:t>
      </w:r>
      <w:r>
        <w:rPr>
          <w:rFonts w:cs="Arial"/>
          <w:szCs w:val="18"/>
        </w:rPr>
        <w:t xml:space="preserve"> </w:t>
      </w:r>
      <w:r w:rsidRPr="00430C54">
        <w:rPr>
          <w:rFonts w:cs="Arial"/>
          <w:szCs w:val="18"/>
        </w:rPr>
        <w:t>vermogen verschaffer] van [___naam vreemd vermogen verschaffer___];</w:t>
      </w:r>
    </w:p>
    <w:p w:rsidR="005B0E11" w:rsidRPr="00430C54" w:rsidRDefault="005B0E11" w:rsidP="005B0E11">
      <w:pPr>
        <w:spacing w:line="240" w:lineRule="exact"/>
        <w:ind w:left="720" w:hanging="720"/>
        <w:rPr>
          <w:rFonts w:cs="Arial"/>
          <w:szCs w:val="18"/>
        </w:rPr>
      </w:pPr>
      <w:r w:rsidRPr="00430C54">
        <w:rPr>
          <w:rFonts w:cs="Arial"/>
          <w:szCs w:val="18"/>
        </w:rPr>
        <w:t>•</w:t>
      </w:r>
      <w:r w:rsidRPr="00430C54">
        <w:rPr>
          <w:rFonts w:cs="Arial"/>
          <w:szCs w:val="18"/>
        </w:rPr>
        <w:tab/>
        <w:t xml:space="preserve">Afronden van de financierings- c.q. </w:t>
      </w:r>
      <w:proofErr w:type="spellStart"/>
      <w:r w:rsidRPr="00430C54">
        <w:rPr>
          <w:rFonts w:cs="Arial"/>
          <w:szCs w:val="18"/>
        </w:rPr>
        <w:t>leningdocumenten</w:t>
      </w:r>
      <w:proofErr w:type="spellEnd"/>
      <w:r w:rsidRPr="00430C54">
        <w:rPr>
          <w:rFonts w:cs="Arial"/>
          <w:szCs w:val="18"/>
        </w:rPr>
        <w:t xml:space="preserve"> in de rechtsverhouding tussen [naam </w:t>
      </w:r>
      <w:r>
        <w:rPr>
          <w:rFonts w:cs="Arial"/>
          <w:szCs w:val="18"/>
        </w:rPr>
        <w:t>Inschrijver</w:t>
      </w:r>
      <w:r w:rsidRPr="00430C54">
        <w:rPr>
          <w:rFonts w:cs="Arial"/>
          <w:szCs w:val="18"/>
        </w:rPr>
        <w:t>] en [naam vreemd</w:t>
      </w:r>
      <w:r>
        <w:rPr>
          <w:rFonts w:cs="Arial"/>
          <w:szCs w:val="18"/>
        </w:rPr>
        <w:t xml:space="preserve"> </w:t>
      </w:r>
      <w:r w:rsidRPr="00430C54">
        <w:rPr>
          <w:rFonts w:cs="Arial"/>
          <w:szCs w:val="18"/>
        </w:rPr>
        <w:t>vermogen verschaffer] ("</w:t>
      </w:r>
      <w:proofErr w:type="spellStart"/>
      <w:r w:rsidRPr="00430C54">
        <w:rPr>
          <w:rFonts w:cs="Arial"/>
          <w:szCs w:val="18"/>
        </w:rPr>
        <w:t>satisfactory</w:t>
      </w:r>
      <w:proofErr w:type="spellEnd"/>
      <w:r w:rsidRPr="00430C54">
        <w:rPr>
          <w:rFonts w:cs="Arial"/>
          <w:szCs w:val="18"/>
        </w:rPr>
        <w:t xml:space="preserve"> </w:t>
      </w:r>
      <w:proofErr w:type="spellStart"/>
      <w:r w:rsidRPr="00430C54">
        <w:rPr>
          <w:rFonts w:cs="Arial"/>
          <w:szCs w:val="18"/>
        </w:rPr>
        <w:t>loan</w:t>
      </w:r>
      <w:proofErr w:type="spellEnd"/>
      <w:r w:rsidRPr="00430C54">
        <w:rPr>
          <w:rFonts w:cs="Arial"/>
          <w:szCs w:val="18"/>
        </w:rPr>
        <w:t xml:space="preserve"> </w:t>
      </w:r>
      <w:proofErr w:type="spellStart"/>
      <w:r w:rsidRPr="00430C54">
        <w:rPr>
          <w:rFonts w:cs="Arial"/>
          <w:szCs w:val="18"/>
        </w:rPr>
        <w:t>documentation</w:t>
      </w:r>
      <w:proofErr w:type="spellEnd"/>
      <w:r w:rsidRPr="00430C54">
        <w:rPr>
          <w:rFonts w:cs="Arial"/>
          <w:szCs w:val="18"/>
        </w:rPr>
        <w: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Het financieringsarrangement is gebaseerd op de DBFM-Overeenkomst, met Bijlagen van [datum] met kenmerk [___kenmerk___].</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Deze steunverklaring wordt uitsluitend verstrekt ten behoeve van [___naam Inschrijver___] en geen andere (rechts)persoon is gerechtigd op deze verklaring te vertrouwen of daaraan rechten te ontlenen.</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Ter voorkoming van misverstanden, deze verklaring vormt geen onvoorwaardelijke of onherroepelijke verbintenis, of een rechtens bindende verplichting, hoegenaamd ook, tot het verstrekken van financiering.</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Deze steunverklaring is onderworpen aan Nederlands recht. </w:t>
      </w:r>
    </w:p>
    <w:p w:rsidR="005B0E11" w:rsidRPr="00430C54" w:rsidRDefault="005B0E11" w:rsidP="005B0E11">
      <w:pPr>
        <w:spacing w:line="240" w:lineRule="exact"/>
        <w:rPr>
          <w:rFonts w:cs="Arial"/>
          <w:szCs w:val="18"/>
        </w:rPr>
      </w:pPr>
      <w:r w:rsidRPr="00430C54">
        <w:rPr>
          <w:rFonts w:cs="Arial"/>
          <w:szCs w:val="18"/>
        </w:rPr>
        <w:t xml:space="preserve">Deze steunverklaring heeft een geldigheidstermijn van [___Minimaal gelijk aan gestanddoeningstermijn van [aantal]  weken___] dagen na datum [___datum Inschrijving___].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(externe) vreemd vermogen verschaffer]</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rPr>
          <w:rFonts w:cs="Arial"/>
          <w:szCs w:val="18"/>
        </w:rPr>
      </w:pPr>
    </w:p>
    <w:p w:rsidR="005B0E11" w:rsidRPr="00430C54" w:rsidRDefault="005B0E11" w:rsidP="005B0E11">
      <w:pPr>
        <w:rPr>
          <w:rFonts w:cs="Arial"/>
          <w:szCs w:val="18"/>
        </w:rPr>
      </w:pPr>
      <w:r w:rsidRPr="00430C54">
        <w:rPr>
          <w:rFonts w:cs="Arial"/>
          <w:szCs w:val="18"/>
        </w:rPr>
        <w:t>[functie]</w:t>
      </w:r>
    </w:p>
    <w:p w:rsidR="005B0E11" w:rsidRPr="00430C54" w:rsidRDefault="005B0E11" w:rsidP="005B0E11">
      <w:pPr>
        <w:rPr>
          <w:rFonts w:cs="Arial"/>
          <w:szCs w:val="18"/>
        </w:rPr>
      </w:pPr>
    </w:p>
    <w:p w:rsidR="005B0E11" w:rsidRPr="00430C54" w:rsidRDefault="005B0E11" w:rsidP="005B0E11">
      <w:pPr>
        <w:spacing w:line="240" w:lineRule="exact"/>
        <w:rPr>
          <w:rFonts w:cs="Arial"/>
          <w:szCs w:val="18"/>
          <w:lang w:val="en-US"/>
        </w:rPr>
      </w:pPr>
      <w:r w:rsidRPr="00430C54">
        <w:rPr>
          <w:rFonts w:cs="Arial"/>
          <w:szCs w:val="18"/>
          <w:lang w:val="en-US"/>
        </w:rPr>
        <w:t>[</w:t>
      </w:r>
      <w:proofErr w:type="spellStart"/>
      <w:r w:rsidRPr="00430C54">
        <w:rPr>
          <w:rFonts w:cs="Arial"/>
          <w:szCs w:val="18"/>
          <w:lang w:val="en-US"/>
        </w:rPr>
        <w:t>handtekening</w:t>
      </w:r>
      <w:proofErr w:type="spellEnd"/>
      <w:r w:rsidRPr="00430C54">
        <w:rPr>
          <w:rFonts w:cs="Arial"/>
          <w:szCs w:val="18"/>
          <w:lang w:val="en-US"/>
        </w:rPr>
        <w:t>]</w:t>
      </w:r>
    </w:p>
    <w:p w:rsidR="005B0E11" w:rsidRPr="00430C54" w:rsidRDefault="005B0E11" w:rsidP="005B0E11">
      <w:pPr>
        <w:rPr>
          <w:rFonts w:cs="Arial"/>
          <w:szCs w:val="18"/>
          <w:lang w:val="en-US"/>
        </w:rPr>
      </w:pPr>
      <w:r w:rsidRPr="00430C54">
        <w:rPr>
          <w:rFonts w:cs="Arial"/>
          <w:szCs w:val="18"/>
          <w:lang w:val="en-US"/>
        </w:rPr>
        <w:br w:type="page"/>
      </w:r>
    </w:p>
    <w:p w:rsidR="005B0E11" w:rsidRPr="00430C54" w:rsidRDefault="005B0E11" w:rsidP="005B0E11">
      <w:pPr>
        <w:spacing w:line="240" w:lineRule="exact"/>
        <w:rPr>
          <w:rFonts w:cs="Arial"/>
          <w:szCs w:val="18"/>
          <w:lang w:val="en-US"/>
        </w:rPr>
      </w:pPr>
      <w:r w:rsidRPr="00430C54">
        <w:rPr>
          <w:rFonts w:cs="Arial"/>
          <w:szCs w:val="18"/>
          <w:lang w:val="en-US"/>
        </w:rPr>
        <w:lastRenderedPageBreak/>
        <w:t>[name of debt capital / credit support provider] has been appointed by [name of Candidate] as [arranger / underwriter] for the financing of the Project [name of Project].</w:t>
      </w:r>
      <w:r w:rsidRPr="00430C54">
        <w:rPr>
          <w:rFonts w:cs="Arial"/>
          <w:szCs w:val="18"/>
          <w:lang w:val="en-US"/>
        </w:rPr>
        <w:br/>
      </w:r>
    </w:p>
    <w:p w:rsidR="005B0E11" w:rsidRPr="00430C54" w:rsidRDefault="005B0E11" w:rsidP="005B0E11">
      <w:pPr>
        <w:spacing w:line="240" w:lineRule="exact"/>
        <w:rPr>
          <w:rFonts w:cs="Arial"/>
          <w:szCs w:val="18"/>
          <w:lang w:val="en-US"/>
        </w:rPr>
      </w:pPr>
      <w:r w:rsidRPr="00430C54">
        <w:rPr>
          <w:rFonts w:cs="Arial"/>
          <w:szCs w:val="18"/>
          <w:lang w:val="en-US"/>
        </w:rPr>
        <w:t>Within the scope of the framework of the Submission of [name of Candidate] for the [name of Project], [debt capital provider] has carried out due diligence with its legal advisor [name], its technical advisor [name], and its insurance advisor [name] in relation to (the stipulations in):</w:t>
      </w:r>
      <w:r w:rsidRPr="00430C54">
        <w:rPr>
          <w:rFonts w:cs="Arial"/>
          <w:szCs w:val="18"/>
          <w:lang w:val="en-US"/>
        </w:rPr>
        <w:br/>
      </w:r>
    </w:p>
    <w:p w:rsidR="005B0E11" w:rsidRPr="00430C54" w:rsidRDefault="005B0E11" w:rsidP="005B0E11">
      <w:pPr>
        <w:spacing w:line="240" w:lineRule="exact"/>
        <w:rPr>
          <w:rFonts w:cs="Arial"/>
          <w:szCs w:val="18"/>
          <w:lang w:val="en-US"/>
        </w:rPr>
      </w:pPr>
      <w:r w:rsidRPr="00430C54">
        <w:rPr>
          <w:rFonts w:cs="Arial"/>
          <w:szCs w:val="18"/>
          <w:lang w:val="en-US"/>
        </w:rPr>
        <w:t xml:space="preserve">• </w:t>
      </w:r>
      <w:r>
        <w:rPr>
          <w:rFonts w:cs="Arial"/>
          <w:szCs w:val="18"/>
          <w:lang w:val="en-US"/>
        </w:rPr>
        <w:tab/>
      </w:r>
      <w:bookmarkStart w:id="34" w:name="_GoBack"/>
      <w:bookmarkEnd w:id="34"/>
      <w:r w:rsidRPr="00430C54">
        <w:rPr>
          <w:rFonts w:cs="Arial"/>
          <w:szCs w:val="18"/>
          <w:lang w:val="en-US"/>
        </w:rPr>
        <w:t>The Tender Documents dated [ date ] with reference [ reference ]; and</w:t>
      </w:r>
    </w:p>
    <w:p w:rsidR="005B0E11" w:rsidRPr="00430C54" w:rsidRDefault="005B0E11" w:rsidP="005B0E11">
      <w:pPr>
        <w:spacing w:line="240" w:lineRule="exact"/>
        <w:ind w:left="705" w:hanging="705"/>
        <w:rPr>
          <w:rFonts w:cs="Arial"/>
          <w:szCs w:val="18"/>
          <w:lang w:val="en-US"/>
        </w:rPr>
      </w:pPr>
      <w:r w:rsidRPr="00430C54">
        <w:rPr>
          <w:rFonts w:cs="Arial"/>
          <w:szCs w:val="18"/>
          <w:lang w:val="en-US"/>
        </w:rPr>
        <w:t xml:space="preserve">• </w:t>
      </w:r>
      <w:r w:rsidRPr="00430C54">
        <w:rPr>
          <w:rFonts w:cs="Arial"/>
          <w:szCs w:val="18"/>
          <w:lang w:val="en-US"/>
        </w:rPr>
        <w:tab/>
        <w:t xml:space="preserve">The Submission dated [date of tendering of quantitative part of the Submission] of [name of Candidate] </w:t>
      </w:r>
    </w:p>
    <w:p w:rsidR="005B0E11" w:rsidRPr="00430C54" w:rsidRDefault="005B0E11" w:rsidP="005B0E11">
      <w:pPr>
        <w:spacing w:line="240" w:lineRule="exact"/>
        <w:rPr>
          <w:rFonts w:cs="Arial"/>
          <w:szCs w:val="18"/>
          <w:lang w:val="en-US"/>
        </w:rPr>
      </w:pPr>
      <w:r w:rsidRPr="00430C54">
        <w:rPr>
          <w:rFonts w:cs="Arial"/>
          <w:szCs w:val="18"/>
          <w:lang w:val="en-US"/>
        </w:rPr>
        <w:t>[name of debt capital provider] is offering a financing arrangement to [name of Candidate], for an amount of [amount] stated in its letter dated [date of letter] with reference [reference of letter] for [number of] weeks after [last date for tendering quantitative part of Submission].</w:t>
      </w:r>
      <w:r w:rsidRPr="00430C54">
        <w:rPr>
          <w:rFonts w:cs="Arial"/>
          <w:szCs w:val="18"/>
          <w:lang w:val="en-US"/>
        </w:rPr>
        <w:br/>
      </w:r>
    </w:p>
    <w:p w:rsidR="005B0E11" w:rsidRPr="00430C54" w:rsidRDefault="005B0E11" w:rsidP="005B0E11">
      <w:pPr>
        <w:spacing w:line="240" w:lineRule="exact"/>
        <w:rPr>
          <w:rFonts w:cs="Arial"/>
          <w:szCs w:val="18"/>
          <w:lang w:val="en-US"/>
        </w:rPr>
      </w:pPr>
      <w:r w:rsidRPr="00430C54">
        <w:rPr>
          <w:rFonts w:cs="Arial"/>
          <w:szCs w:val="18"/>
          <w:lang w:val="en-US"/>
        </w:rPr>
        <w:t>The financing arrangement offered to [name of Candidate] is unconditional with the exception of the following – exhaustively listed – conditions:</w:t>
      </w:r>
    </w:p>
    <w:p w:rsidR="005B0E11" w:rsidRPr="00430C54" w:rsidRDefault="005B0E11" w:rsidP="005B0E11">
      <w:pPr>
        <w:spacing w:line="240" w:lineRule="exact"/>
        <w:ind w:left="705" w:hanging="705"/>
        <w:rPr>
          <w:rFonts w:cs="Arial"/>
          <w:szCs w:val="18"/>
          <w:lang w:val="en-US"/>
        </w:rPr>
      </w:pPr>
      <w:r w:rsidRPr="00430C54">
        <w:rPr>
          <w:rFonts w:cs="Arial"/>
          <w:szCs w:val="18"/>
          <w:lang w:val="en-US"/>
        </w:rPr>
        <w:t xml:space="preserve">• </w:t>
      </w:r>
      <w:r w:rsidRPr="00430C54">
        <w:rPr>
          <w:rFonts w:cs="Arial"/>
          <w:szCs w:val="18"/>
          <w:lang w:val="en-US"/>
        </w:rPr>
        <w:tab/>
        <w:t xml:space="preserve">The definitive approval by the [name of debt capital / credit support provider </w:t>
      </w:r>
      <w:proofErr w:type="spellStart"/>
      <w:r w:rsidRPr="00430C54">
        <w:rPr>
          <w:rFonts w:cs="Arial"/>
          <w:szCs w:val="18"/>
          <w:lang w:val="en-US"/>
        </w:rPr>
        <w:t>authorised</w:t>
      </w:r>
      <w:proofErr w:type="spellEnd"/>
      <w:r w:rsidRPr="00430C54">
        <w:rPr>
          <w:rFonts w:cs="Arial"/>
          <w:szCs w:val="18"/>
          <w:lang w:val="en-US"/>
        </w:rPr>
        <w:t xml:space="preserve"> for that purpose] of [name of debt capital / credit support provider];</w:t>
      </w:r>
    </w:p>
    <w:p w:rsidR="005B0E11" w:rsidRPr="00430C54" w:rsidRDefault="005B0E11" w:rsidP="005B0E11">
      <w:pPr>
        <w:spacing w:line="240" w:lineRule="exact"/>
        <w:ind w:left="705" w:hanging="705"/>
        <w:rPr>
          <w:rFonts w:cs="Arial"/>
          <w:szCs w:val="18"/>
          <w:lang w:val="en-US"/>
        </w:rPr>
      </w:pPr>
      <w:r w:rsidRPr="00430C54">
        <w:rPr>
          <w:rFonts w:cs="Arial"/>
          <w:szCs w:val="18"/>
          <w:lang w:val="en-US"/>
        </w:rPr>
        <w:t xml:space="preserve">• </w:t>
      </w:r>
      <w:r w:rsidRPr="00430C54">
        <w:rPr>
          <w:rFonts w:cs="Arial"/>
          <w:szCs w:val="18"/>
          <w:lang w:val="en-US"/>
        </w:rPr>
        <w:tab/>
        <w:t>Completion of the financing or loan documents in the legal relationship between [name of Candidate] and [name of debt capital / credit support provider] (satisfactory loan documentation);</w:t>
      </w:r>
    </w:p>
    <w:p w:rsidR="005B0E11" w:rsidRPr="00430C54" w:rsidRDefault="005B0E11" w:rsidP="005B0E11">
      <w:pPr>
        <w:spacing w:line="240" w:lineRule="exact"/>
        <w:rPr>
          <w:rFonts w:cs="Arial"/>
          <w:szCs w:val="18"/>
          <w:lang w:val="en-US"/>
        </w:rPr>
      </w:pPr>
    </w:p>
    <w:p w:rsidR="005B0E11" w:rsidRPr="00430C54" w:rsidRDefault="005B0E11" w:rsidP="005B0E11">
      <w:pPr>
        <w:spacing w:line="240" w:lineRule="exact"/>
        <w:rPr>
          <w:rFonts w:cs="Arial"/>
          <w:szCs w:val="18"/>
          <w:lang w:val="en-US"/>
        </w:rPr>
      </w:pPr>
      <w:r w:rsidRPr="00430C54">
        <w:rPr>
          <w:rFonts w:cs="Arial"/>
          <w:szCs w:val="18"/>
          <w:lang w:val="en-US"/>
        </w:rPr>
        <w:t>The financing arrangement is based on the DBFM Agreement with Appendices dated [date] with reference [reference].</w:t>
      </w:r>
    </w:p>
    <w:p w:rsidR="005B0E11" w:rsidRPr="00430C54" w:rsidRDefault="005B0E11" w:rsidP="005B0E11">
      <w:pPr>
        <w:spacing w:line="240" w:lineRule="exact"/>
        <w:rPr>
          <w:rFonts w:cs="Arial"/>
          <w:szCs w:val="18"/>
          <w:lang w:val="en-US"/>
        </w:rPr>
      </w:pPr>
      <w:r w:rsidRPr="00430C54">
        <w:rPr>
          <w:rFonts w:cs="Arial"/>
          <w:szCs w:val="18"/>
          <w:lang w:val="en-US"/>
        </w:rPr>
        <w:br/>
        <w:t>This Letter of Support is furnished solely for [name of Candidate] and no other (legal) person is entitled to rely on this Letter of Support or to derive rights from the Letter of Support.</w:t>
      </w:r>
    </w:p>
    <w:p w:rsidR="005B0E11" w:rsidRPr="00430C54" w:rsidRDefault="005B0E11" w:rsidP="005B0E11">
      <w:pPr>
        <w:spacing w:line="240" w:lineRule="exact"/>
        <w:rPr>
          <w:rFonts w:cs="Arial"/>
          <w:szCs w:val="18"/>
          <w:lang w:val="en-US"/>
        </w:rPr>
      </w:pPr>
      <w:r w:rsidRPr="00430C54">
        <w:rPr>
          <w:rFonts w:cs="Arial"/>
          <w:szCs w:val="18"/>
          <w:lang w:val="en-US"/>
        </w:rPr>
        <w:br/>
        <w:t>To avoid misunderstanding: this Letter does not constitute an unconditional or irrevocable obligation or a legally binding commitment, in any manner whatsoever, to provide financing.</w:t>
      </w:r>
      <w:r w:rsidRPr="00430C54">
        <w:rPr>
          <w:rFonts w:cs="Arial"/>
          <w:szCs w:val="18"/>
          <w:lang w:val="en-US"/>
        </w:rPr>
        <w:br/>
      </w:r>
    </w:p>
    <w:p w:rsidR="005B0E11" w:rsidRPr="00430C54" w:rsidRDefault="005B0E11" w:rsidP="005B0E11">
      <w:pPr>
        <w:spacing w:line="240" w:lineRule="exact"/>
        <w:rPr>
          <w:rFonts w:cs="Arial"/>
          <w:szCs w:val="18"/>
          <w:lang w:val="en-US"/>
        </w:rPr>
      </w:pPr>
      <w:r w:rsidRPr="00430C54">
        <w:rPr>
          <w:rFonts w:cs="Arial"/>
          <w:szCs w:val="18"/>
          <w:lang w:val="en-US"/>
        </w:rPr>
        <w:t>This Letter of Support is governed by Netherlands law.</w:t>
      </w:r>
    </w:p>
    <w:p w:rsidR="005B0E11" w:rsidRPr="00430C54" w:rsidRDefault="005B0E11" w:rsidP="005B0E11">
      <w:pPr>
        <w:spacing w:line="240" w:lineRule="exact"/>
        <w:rPr>
          <w:rFonts w:cs="Arial"/>
          <w:szCs w:val="18"/>
          <w:lang w:val="en-US"/>
        </w:rPr>
      </w:pPr>
      <w:r w:rsidRPr="00430C54">
        <w:rPr>
          <w:rFonts w:cs="Arial"/>
          <w:szCs w:val="18"/>
          <w:lang w:val="en-US"/>
        </w:rPr>
        <w:t>This Letter of Support is valid for a period of [at least equal to the 18-week period of validity of the Submission] days after the date of [date of Submission].</w:t>
      </w:r>
      <w:r w:rsidRPr="00430C54">
        <w:rPr>
          <w:rFonts w:cs="Arial"/>
          <w:szCs w:val="18"/>
          <w:lang w:val="en-US"/>
        </w:rPr>
        <w:br/>
      </w:r>
    </w:p>
    <w:p w:rsidR="005B0E11" w:rsidRPr="00430C54" w:rsidRDefault="005B0E11" w:rsidP="005B0E11">
      <w:pPr>
        <w:spacing w:line="240" w:lineRule="exact"/>
        <w:rPr>
          <w:rFonts w:cs="Arial"/>
          <w:szCs w:val="18"/>
          <w:lang w:val="en-US"/>
        </w:rPr>
      </w:pPr>
      <w:r w:rsidRPr="00430C54">
        <w:rPr>
          <w:rFonts w:cs="Arial"/>
          <w:szCs w:val="18"/>
          <w:lang w:val="en-US"/>
        </w:rPr>
        <w:t>[name of (external) debt / credit support provider]</w:t>
      </w:r>
    </w:p>
    <w:p w:rsidR="005B0E11" w:rsidRPr="00430C54" w:rsidRDefault="005B0E11" w:rsidP="005B0E11">
      <w:pPr>
        <w:spacing w:line="240" w:lineRule="exact"/>
        <w:rPr>
          <w:rFonts w:cs="Arial"/>
          <w:szCs w:val="18"/>
          <w:lang w:val="en-US"/>
        </w:rPr>
      </w:pPr>
    </w:p>
    <w:p w:rsidR="005B0E11" w:rsidRPr="00430C54" w:rsidRDefault="005B0E11" w:rsidP="005B0E11">
      <w:pPr>
        <w:pStyle w:val="Plattetekst"/>
        <w:rPr>
          <w:szCs w:val="18"/>
          <w:lang w:val="en-US"/>
        </w:rPr>
      </w:pPr>
      <w:r w:rsidRPr="00430C54">
        <w:rPr>
          <w:szCs w:val="18"/>
          <w:lang w:val="en-US"/>
        </w:rPr>
        <w:t xml:space="preserve">[name of natural person </w:t>
      </w:r>
      <w:proofErr w:type="spellStart"/>
      <w:r w:rsidRPr="00430C54">
        <w:rPr>
          <w:szCs w:val="18"/>
          <w:lang w:val="en-US"/>
        </w:rPr>
        <w:t>authorised</w:t>
      </w:r>
      <w:proofErr w:type="spellEnd"/>
      <w:r w:rsidRPr="00430C54">
        <w:rPr>
          <w:szCs w:val="18"/>
          <w:lang w:val="en-US"/>
        </w:rPr>
        <w:t xml:space="preserve"> as representative]</w:t>
      </w:r>
    </w:p>
    <w:p w:rsidR="005B0E11" w:rsidRPr="00430C54" w:rsidRDefault="005B0E11" w:rsidP="005B0E11">
      <w:pPr>
        <w:pStyle w:val="Plattetekst"/>
        <w:rPr>
          <w:szCs w:val="18"/>
          <w:lang w:val="en-US"/>
        </w:rPr>
      </w:pPr>
    </w:p>
    <w:p w:rsidR="005B0E11" w:rsidRPr="00430C54" w:rsidRDefault="005B0E11" w:rsidP="005B0E11">
      <w:pPr>
        <w:pStyle w:val="Plattetekst"/>
        <w:rPr>
          <w:szCs w:val="18"/>
        </w:rPr>
      </w:pPr>
      <w:r w:rsidRPr="00430C54">
        <w:rPr>
          <w:szCs w:val="18"/>
        </w:rPr>
        <w:t>[</w:t>
      </w:r>
      <w:proofErr w:type="spellStart"/>
      <w:r w:rsidRPr="00430C54">
        <w:rPr>
          <w:szCs w:val="18"/>
        </w:rPr>
        <w:t>position</w:t>
      </w:r>
      <w:proofErr w:type="spellEnd"/>
      <w:r w:rsidRPr="00430C54">
        <w:rPr>
          <w:szCs w:val="18"/>
        </w:rPr>
        <w:t>]</w:t>
      </w:r>
    </w:p>
    <w:p w:rsidR="005B0E11" w:rsidRPr="00430C54" w:rsidRDefault="005B0E11" w:rsidP="005B0E11">
      <w:pPr>
        <w:pStyle w:val="Plattetekst"/>
        <w:rPr>
          <w:szCs w:val="18"/>
        </w:rPr>
      </w:pPr>
    </w:p>
    <w:p w:rsidR="005B0E11" w:rsidRPr="00430C54" w:rsidRDefault="005B0E11" w:rsidP="005B0E11">
      <w:pPr>
        <w:pStyle w:val="Plattetekst"/>
        <w:rPr>
          <w:szCs w:val="18"/>
        </w:rPr>
      </w:pPr>
      <w:r w:rsidRPr="00430C54">
        <w:rPr>
          <w:szCs w:val="18"/>
        </w:rPr>
        <w:t>[</w:t>
      </w:r>
      <w:proofErr w:type="spellStart"/>
      <w:r w:rsidRPr="00430C54">
        <w:rPr>
          <w:szCs w:val="18"/>
        </w:rPr>
        <w:t>signature</w:t>
      </w:r>
      <w:proofErr w:type="spellEnd"/>
      <w:r w:rsidRPr="00430C54">
        <w:rPr>
          <w:szCs w:val="18"/>
        </w:rPr>
        <w:t>]</w:t>
      </w:r>
    </w:p>
    <w:p w:rsidR="005B0E11" w:rsidRPr="00CC7372" w:rsidRDefault="005B0E11" w:rsidP="005B0E11">
      <w:pPr>
        <w:pStyle w:val="Kop2"/>
        <w:spacing w:line="240" w:lineRule="exact"/>
      </w:pPr>
      <w:r w:rsidRPr="00430C54">
        <w:br w:type="page"/>
      </w:r>
      <w:bookmarkStart w:id="35" w:name="_Toc266807263"/>
      <w:bookmarkStart w:id="36" w:name="_Toc427068621"/>
      <w:bookmarkStart w:id="37" w:name="_Toc452539829"/>
      <w:bookmarkStart w:id="38" w:name="_Toc490744280"/>
      <w:bookmarkStart w:id="39" w:name="_Toc517073501"/>
      <w:r w:rsidRPr="00CC7372">
        <w:lastRenderedPageBreak/>
        <w:t>bijlage 9.5: Steunverklaring Europese investeringsbank</w:t>
      </w:r>
      <w:bookmarkEnd w:id="35"/>
      <w:bookmarkEnd w:id="36"/>
      <w:bookmarkEnd w:id="37"/>
      <w:bookmarkEnd w:id="38"/>
      <w:bookmarkEnd w:id="39"/>
      <w:r w:rsidRPr="00CC7372">
        <w:t xml:space="preserve"> </w:t>
      </w:r>
    </w:p>
    <w:p w:rsidR="005B0E11" w:rsidRPr="00E04166" w:rsidRDefault="005B0E11" w:rsidP="005B0E11">
      <w:pPr>
        <w:spacing w:line="240" w:lineRule="exact"/>
        <w:rPr>
          <w:rFonts w:cs="Arial"/>
          <w:szCs w:val="18"/>
          <w:highlight w:val="yellow"/>
        </w:rPr>
      </w:pPr>
    </w:p>
    <w:p w:rsidR="005B0E11" w:rsidRDefault="005B0E11" w:rsidP="005B0E11">
      <w:pPr>
        <w:autoSpaceDE w:val="0"/>
        <w:autoSpaceDN w:val="0"/>
        <w:adjustRightInd w:val="0"/>
        <w:spacing w:line="240" w:lineRule="exact"/>
        <w:rPr>
          <w:rFonts w:cs="Verdana"/>
          <w:szCs w:val="18"/>
        </w:rPr>
      </w:pPr>
      <w:r>
        <w:rPr>
          <w:rFonts w:cs="Verdana"/>
          <w:szCs w:val="18"/>
        </w:rPr>
        <w:t xml:space="preserve">[Naam </w:t>
      </w:r>
      <w:proofErr w:type="spellStart"/>
      <w:r>
        <w:rPr>
          <w:rFonts w:cs="Verdana"/>
          <w:szCs w:val="18"/>
        </w:rPr>
        <w:t>Multilateral</w:t>
      </w:r>
      <w:proofErr w:type="spellEnd"/>
      <w:r>
        <w:rPr>
          <w:rFonts w:cs="Verdana"/>
          <w:szCs w:val="18"/>
        </w:rPr>
        <w:t>] is door [Naam Inschrijver] benaderd als [financieringspartij] voor de</w:t>
      </w:r>
    </w:p>
    <w:p w:rsidR="005B0E11" w:rsidRDefault="005B0E11" w:rsidP="005B0E11">
      <w:pPr>
        <w:autoSpaceDE w:val="0"/>
        <w:autoSpaceDN w:val="0"/>
        <w:adjustRightInd w:val="0"/>
        <w:spacing w:line="240" w:lineRule="exact"/>
        <w:rPr>
          <w:rFonts w:cs="Verdana"/>
          <w:szCs w:val="18"/>
        </w:rPr>
      </w:pPr>
      <w:r>
        <w:rPr>
          <w:rFonts w:cs="Verdana"/>
          <w:szCs w:val="18"/>
        </w:rPr>
        <w:t>financiering van het Project ViA15. In de eisen aan de Inschrijving d.d. [Datum</w:t>
      </w:r>
    </w:p>
    <w:p w:rsidR="005B0E11" w:rsidRDefault="005B0E11" w:rsidP="005B0E11">
      <w:pPr>
        <w:autoSpaceDE w:val="0"/>
        <w:autoSpaceDN w:val="0"/>
        <w:adjustRightInd w:val="0"/>
        <w:spacing w:line="240" w:lineRule="exact"/>
        <w:rPr>
          <w:rFonts w:cs="Verdana"/>
          <w:szCs w:val="18"/>
        </w:rPr>
      </w:pPr>
      <w:r>
        <w:rPr>
          <w:rFonts w:cs="Verdana"/>
          <w:szCs w:val="18"/>
        </w:rPr>
        <w:t>Inschrijving] is door de Aanbesteder verzocht om afgifte van een steunverklaring door</w:t>
      </w:r>
    </w:p>
    <w:p w:rsidR="005B0E11" w:rsidRDefault="005B0E11" w:rsidP="005B0E11">
      <w:pPr>
        <w:autoSpaceDE w:val="0"/>
        <w:autoSpaceDN w:val="0"/>
        <w:adjustRightInd w:val="0"/>
        <w:spacing w:line="240" w:lineRule="exact"/>
        <w:rPr>
          <w:rFonts w:cs="Verdana"/>
          <w:szCs w:val="18"/>
        </w:rPr>
      </w:pPr>
      <w:r>
        <w:rPr>
          <w:rFonts w:cs="Verdana"/>
          <w:szCs w:val="18"/>
        </w:rPr>
        <w:t xml:space="preserve">de (externe) vreemd vermogen verschaffer van [Naam Inschrijver]. [Naam </w:t>
      </w:r>
      <w:proofErr w:type="spellStart"/>
      <w:r>
        <w:rPr>
          <w:rFonts w:cs="Verdana"/>
          <w:szCs w:val="18"/>
        </w:rPr>
        <w:t>Multilateral</w:t>
      </w:r>
      <w:proofErr w:type="spellEnd"/>
      <w:r>
        <w:rPr>
          <w:rFonts w:cs="Verdana"/>
          <w:szCs w:val="18"/>
        </w:rPr>
        <w:t>] heeft een</w:t>
      </w:r>
    </w:p>
    <w:p w:rsidR="005B0E11" w:rsidRDefault="005B0E11" w:rsidP="005B0E11">
      <w:pPr>
        <w:autoSpaceDE w:val="0"/>
        <w:autoSpaceDN w:val="0"/>
        <w:adjustRightInd w:val="0"/>
        <w:spacing w:line="240" w:lineRule="exact"/>
        <w:rPr>
          <w:rFonts w:cs="Verdana"/>
          <w:szCs w:val="18"/>
        </w:rPr>
      </w:pPr>
      <w:proofErr w:type="spellStart"/>
      <w:r>
        <w:rPr>
          <w:rFonts w:cs="Verdana"/>
          <w:szCs w:val="18"/>
        </w:rPr>
        <w:t>due</w:t>
      </w:r>
      <w:proofErr w:type="spellEnd"/>
      <w:r>
        <w:rPr>
          <w:rFonts w:cs="Verdana"/>
          <w:szCs w:val="18"/>
        </w:rPr>
        <w:t xml:space="preserve"> diligence onderzoek uitgevoerd met betrekking tot het Project ViA15 en heeft voor</w:t>
      </w:r>
    </w:p>
    <w:p w:rsidR="005B0E11" w:rsidRDefault="005B0E11" w:rsidP="005B0E11">
      <w:pPr>
        <w:autoSpaceDE w:val="0"/>
        <w:autoSpaceDN w:val="0"/>
        <w:adjustRightInd w:val="0"/>
        <w:spacing w:line="240" w:lineRule="exact"/>
        <w:rPr>
          <w:rFonts w:cs="Verdana"/>
          <w:szCs w:val="18"/>
        </w:rPr>
      </w:pPr>
      <w:r>
        <w:rPr>
          <w:rFonts w:cs="Verdana"/>
          <w:szCs w:val="18"/>
        </w:rPr>
        <w:t xml:space="preserve">verstrekking van een [Project bond oplossing / </w:t>
      </w:r>
      <w:proofErr w:type="spellStart"/>
      <w:r>
        <w:rPr>
          <w:rFonts w:cs="Verdana"/>
          <w:szCs w:val="18"/>
        </w:rPr>
        <w:t>Structured</w:t>
      </w:r>
      <w:proofErr w:type="spellEnd"/>
      <w:r>
        <w:rPr>
          <w:rFonts w:cs="Verdana"/>
          <w:szCs w:val="18"/>
        </w:rPr>
        <w:t xml:space="preserve"> </w:t>
      </w:r>
      <w:proofErr w:type="spellStart"/>
      <w:r>
        <w:rPr>
          <w:rFonts w:cs="Verdana"/>
          <w:szCs w:val="18"/>
        </w:rPr>
        <w:t>finance</w:t>
      </w:r>
      <w:proofErr w:type="spellEnd"/>
      <w:r>
        <w:rPr>
          <w:rFonts w:cs="Verdana"/>
          <w:szCs w:val="18"/>
        </w:rPr>
        <w:t xml:space="preserve"> faciliteit] ten behoeve van het</w:t>
      </w:r>
    </w:p>
    <w:p w:rsidR="005B0E11" w:rsidRDefault="005B0E11" w:rsidP="005B0E11">
      <w:pPr>
        <w:autoSpaceDE w:val="0"/>
        <w:autoSpaceDN w:val="0"/>
        <w:adjustRightInd w:val="0"/>
        <w:spacing w:line="240" w:lineRule="exact"/>
        <w:rPr>
          <w:rFonts w:cs="Verdana"/>
          <w:szCs w:val="18"/>
        </w:rPr>
      </w:pPr>
      <w:r>
        <w:rPr>
          <w:rFonts w:cs="Verdana"/>
          <w:szCs w:val="18"/>
        </w:rPr>
        <w:t>Project een in principe goedkeuring van de Raad van Bewind verkregen.</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In het kader de Inschrijving van [Naam Inschrijver] met betrekking tot het Project</w:t>
      </w:r>
    </w:p>
    <w:p w:rsidR="005B0E11" w:rsidRDefault="005B0E11" w:rsidP="005B0E11">
      <w:pPr>
        <w:autoSpaceDE w:val="0"/>
        <w:autoSpaceDN w:val="0"/>
        <w:adjustRightInd w:val="0"/>
        <w:spacing w:line="240" w:lineRule="exact"/>
        <w:rPr>
          <w:rFonts w:cs="Verdana"/>
          <w:szCs w:val="18"/>
        </w:rPr>
      </w:pPr>
      <w:r>
        <w:rPr>
          <w:rFonts w:cs="Verdana"/>
          <w:szCs w:val="18"/>
        </w:rPr>
        <w:t xml:space="preserve">ViA15 heeft [Naam </w:t>
      </w:r>
      <w:proofErr w:type="spellStart"/>
      <w:r>
        <w:rPr>
          <w:rFonts w:cs="Verdana"/>
          <w:szCs w:val="18"/>
        </w:rPr>
        <w:t>Multilateral</w:t>
      </w:r>
      <w:proofErr w:type="spellEnd"/>
      <w:r>
        <w:rPr>
          <w:rFonts w:cs="Verdana"/>
          <w:szCs w:val="18"/>
        </w:rPr>
        <w:t xml:space="preserve">] een </w:t>
      </w:r>
      <w:proofErr w:type="spellStart"/>
      <w:r>
        <w:rPr>
          <w:rFonts w:cs="Verdana"/>
          <w:szCs w:val="18"/>
        </w:rPr>
        <w:t>due</w:t>
      </w:r>
      <w:proofErr w:type="spellEnd"/>
      <w:r>
        <w:rPr>
          <w:rFonts w:cs="Verdana"/>
          <w:szCs w:val="18"/>
        </w:rPr>
        <w:t xml:space="preserve"> diligence uitgevoerd met betrekking tot (het bepaalde</w:t>
      </w:r>
    </w:p>
    <w:p w:rsidR="005B0E11" w:rsidRDefault="005B0E11" w:rsidP="005B0E11">
      <w:pPr>
        <w:autoSpaceDE w:val="0"/>
        <w:autoSpaceDN w:val="0"/>
        <w:adjustRightInd w:val="0"/>
        <w:spacing w:line="240" w:lineRule="exact"/>
        <w:rPr>
          <w:rFonts w:cs="Verdana"/>
          <w:szCs w:val="18"/>
        </w:rPr>
      </w:pPr>
      <w:r>
        <w:rPr>
          <w:rFonts w:cs="Verdana"/>
          <w:szCs w:val="18"/>
        </w:rPr>
        <w:t>in):</w:t>
      </w:r>
    </w:p>
    <w:p w:rsidR="005B0E11" w:rsidRDefault="005B0E11" w:rsidP="005B0E11">
      <w:pPr>
        <w:autoSpaceDE w:val="0"/>
        <w:autoSpaceDN w:val="0"/>
        <w:adjustRightInd w:val="0"/>
        <w:spacing w:line="240" w:lineRule="exact"/>
        <w:rPr>
          <w:rFonts w:cs="Verdana"/>
          <w:szCs w:val="18"/>
        </w:rPr>
      </w:pPr>
    </w:p>
    <w:p w:rsidR="005B0E11" w:rsidRDefault="005B0E11" w:rsidP="005B0E11">
      <w:pPr>
        <w:pStyle w:val="Lijstalinea"/>
        <w:numPr>
          <w:ilvl w:val="0"/>
          <w:numId w:val="41"/>
        </w:numPr>
        <w:autoSpaceDE w:val="0"/>
        <w:autoSpaceDN w:val="0"/>
        <w:adjustRightInd w:val="0"/>
        <w:spacing w:line="240" w:lineRule="exact"/>
        <w:contextualSpacing/>
        <w:rPr>
          <w:rFonts w:cs="Verdana"/>
          <w:szCs w:val="18"/>
        </w:rPr>
      </w:pPr>
      <w:r w:rsidRPr="004D6B5A">
        <w:rPr>
          <w:rFonts w:cs="Verdana"/>
          <w:szCs w:val="18"/>
        </w:rPr>
        <w:t>de Aanbestedingsdocumenten;</w:t>
      </w:r>
    </w:p>
    <w:p w:rsidR="005B0E11" w:rsidRPr="004D6B5A" w:rsidRDefault="005B0E11" w:rsidP="005B0E11">
      <w:pPr>
        <w:pStyle w:val="Lijstalinea"/>
        <w:numPr>
          <w:ilvl w:val="0"/>
          <w:numId w:val="41"/>
        </w:numPr>
        <w:autoSpaceDE w:val="0"/>
        <w:autoSpaceDN w:val="0"/>
        <w:adjustRightInd w:val="0"/>
        <w:spacing w:line="240" w:lineRule="exact"/>
        <w:contextualSpacing/>
        <w:rPr>
          <w:rFonts w:cs="Verdana"/>
          <w:szCs w:val="18"/>
        </w:rPr>
      </w:pPr>
      <w:r w:rsidRPr="004D6B5A">
        <w:rPr>
          <w:rFonts w:cs="Verdana"/>
          <w:szCs w:val="18"/>
        </w:rPr>
        <w:t>de documenten in de Definitieve Inschrijving d.d. [datum] van [naam Inschrijver], genoemd in</w:t>
      </w:r>
      <w:r>
        <w:rPr>
          <w:rFonts w:cs="Verdana"/>
          <w:szCs w:val="18"/>
        </w:rPr>
        <w:t xml:space="preserve"> Annex 1.</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 xml:space="preserve">[Naam </w:t>
      </w:r>
      <w:proofErr w:type="spellStart"/>
      <w:r>
        <w:rPr>
          <w:rFonts w:cs="Verdana"/>
          <w:szCs w:val="18"/>
        </w:rPr>
        <w:t>Multilateral</w:t>
      </w:r>
      <w:proofErr w:type="spellEnd"/>
      <w:r>
        <w:rPr>
          <w:rFonts w:cs="Verdana"/>
          <w:szCs w:val="18"/>
        </w:rPr>
        <w:t>] is bereid de Inschrijving van [naam Inschrijver] te ondersteunen</w:t>
      </w:r>
    </w:p>
    <w:p w:rsidR="005B0E11" w:rsidRDefault="005B0E11" w:rsidP="005B0E11">
      <w:pPr>
        <w:autoSpaceDE w:val="0"/>
        <w:autoSpaceDN w:val="0"/>
        <w:adjustRightInd w:val="0"/>
        <w:spacing w:line="240" w:lineRule="exact"/>
        <w:rPr>
          <w:rFonts w:cs="Verdana"/>
          <w:szCs w:val="18"/>
        </w:rPr>
      </w:pPr>
      <w:r>
        <w:rPr>
          <w:rFonts w:cs="Verdana"/>
          <w:szCs w:val="18"/>
        </w:rPr>
        <w:t>met een financieringsarrangement voor een bedrag van maximaal [bedrag per instrument /</w:t>
      </w:r>
    </w:p>
    <w:p w:rsidR="005B0E11" w:rsidRDefault="005B0E11" w:rsidP="005B0E11">
      <w:pPr>
        <w:autoSpaceDE w:val="0"/>
        <w:autoSpaceDN w:val="0"/>
        <w:adjustRightInd w:val="0"/>
        <w:spacing w:line="240" w:lineRule="exact"/>
        <w:rPr>
          <w:rFonts w:cs="Verdana"/>
          <w:szCs w:val="18"/>
        </w:rPr>
      </w:pPr>
      <w:r>
        <w:rPr>
          <w:rFonts w:cs="Verdana"/>
          <w:szCs w:val="18"/>
        </w:rPr>
        <w:t>faciliteit] waarvan de voorwaarden en condities zijn vermeld in de in Annex 2 bijgevoegde "term</w:t>
      </w:r>
    </w:p>
    <w:p w:rsidR="005B0E11" w:rsidRDefault="005B0E11" w:rsidP="005B0E11">
      <w:pPr>
        <w:autoSpaceDE w:val="0"/>
        <w:autoSpaceDN w:val="0"/>
        <w:adjustRightInd w:val="0"/>
        <w:spacing w:line="240" w:lineRule="exact"/>
        <w:rPr>
          <w:rFonts w:cs="Verdana"/>
          <w:szCs w:val="18"/>
        </w:rPr>
      </w:pPr>
      <w:r>
        <w:rPr>
          <w:rFonts w:cs="Verdana"/>
          <w:szCs w:val="18"/>
        </w:rPr>
        <w:t>sheet(s)" d.d. [datum] met kenmerk [kenmerk].</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Het aan [naam Inschrijver] aangeboden financieringsarrangement is onder voorwaarde van:</w:t>
      </w:r>
    </w:p>
    <w:p w:rsidR="005B0E11" w:rsidRDefault="005B0E11" w:rsidP="005B0E11">
      <w:pPr>
        <w:pStyle w:val="Lijstalinea"/>
        <w:numPr>
          <w:ilvl w:val="0"/>
          <w:numId w:val="42"/>
        </w:numPr>
        <w:autoSpaceDE w:val="0"/>
        <w:autoSpaceDN w:val="0"/>
        <w:adjustRightInd w:val="0"/>
        <w:spacing w:line="240" w:lineRule="exact"/>
        <w:contextualSpacing/>
        <w:rPr>
          <w:rFonts w:cs="Verdana"/>
          <w:szCs w:val="18"/>
        </w:rPr>
      </w:pPr>
      <w:r w:rsidRPr="004D6B5A">
        <w:rPr>
          <w:rFonts w:cs="Verdana"/>
          <w:szCs w:val="18"/>
        </w:rPr>
        <w:t xml:space="preserve">de definitieve goedkeuring van het arrangement door de Directie van [Naam </w:t>
      </w:r>
      <w:proofErr w:type="spellStart"/>
      <w:r w:rsidRPr="004D6B5A">
        <w:rPr>
          <w:rFonts w:cs="Verdana"/>
          <w:szCs w:val="18"/>
        </w:rPr>
        <w:t>Multilateral</w:t>
      </w:r>
      <w:proofErr w:type="spellEnd"/>
      <w:r w:rsidRPr="004D6B5A">
        <w:rPr>
          <w:rFonts w:cs="Verdana"/>
          <w:szCs w:val="18"/>
        </w:rPr>
        <w:t>];</w:t>
      </w:r>
    </w:p>
    <w:p w:rsidR="005B0E11" w:rsidRDefault="005B0E11" w:rsidP="005B0E11">
      <w:pPr>
        <w:pStyle w:val="Lijstalinea"/>
        <w:numPr>
          <w:ilvl w:val="0"/>
          <w:numId w:val="42"/>
        </w:numPr>
        <w:autoSpaceDE w:val="0"/>
        <w:autoSpaceDN w:val="0"/>
        <w:adjustRightInd w:val="0"/>
        <w:spacing w:line="240" w:lineRule="exact"/>
        <w:contextualSpacing/>
        <w:rPr>
          <w:rFonts w:cs="Verdana"/>
          <w:szCs w:val="18"/>
        </w:rPr>
      </w:pPr>
      <w:r w:rsidRPr="004D6B5A">
        <w:rPr>
          <w:rFonts w:cs="Verdana"/>
          <w:szCs w:val="18"/>
        </w:rPr>
        <w:t xml:space="preserve">de </w:t>
      </w:r>
      <w:proofErr w:type="spellStart"/>
      <w:r w:rsidRPr="004D6B5A">
        <w:rPr>
          <w:rFonts w:cs="Verdana"/>
          <w:szCs w:val="18"/>
        </w:rPr>
        <w:t>finalisering</w:t>
      </w:r>
      <w:proofErr w:type="spellEnd"/>
      <w:r w:rsidRPr="004D6B5A">
        <w:rPr>
          <w:rFonts w:cs="Verdana"/>
          <w:szCs w:val="18"/>
        </w:rPr>
        <w:t xml:space="preserve"> naar tevredenheid van [Naam </w:t>
      </w:r>
      <w:proofErr w:type="spellStart"/>
      <w:r w:rsidRPr="004D6B5A">
        <w:rPr>
          <w:rFonts w:cs="Verdana"/>
          <w:szCs w:val="18"/>
        </w:rPr>
        <w:t>Miltilateral</w:t>
      </w:r>
      <w:proofErr w:type="spellEnd"/>
      <w:r w:rsidRPr="004D6B5A">
        <w:rPr>
          <w:rFonts w:cs="Verdana"/>
          <w:szCs w:val="18"/>
        </w:rPr>
        <w:t>] van de financieringsdocumentatie en</w:t>
      </w:r>
    </w:p>
    <w:p w:rsidR="005B0E11" w:rsidRPr="004D6B5A" w:rsidRDefault="005B0E11" w:rsidP="005B0E11">
      <w:pPr>
        <w:pStyle w:val="Lijstalinea"/>
        <w:numPr>
          <w:ilvl w:val="0"/>
          <w:numId w:val="42"/>
        </w:numPr>
        <w:autoSpaceDE w:val="0"/>
        <w:autoSpaceDN w:val="0"/>
        <w:adjustRightInd w:val="0"/>
        <w:spacing w:line="240" w:lineRule="exact"/>
        <w:contextualSpacing/>
        <w:rPr>
          <w:rFonts w:cs="Verdana"/>
          <w:szCs w:val="18"/>
        </w:rPr>
      </w:pPr>
      <w:r w:rsidRPr="004D6B5A">
        <w:rPr>
          <w:rFonts w:cs="Verdana"/>
          <w:szCs w:val="18"/>
        </w:rPr>
        <w:t xml:space="preserve">afsluiting naar tevredenheid van [naam </w:t>
      </w:r>
      <w:proofErr w:type="spellStart"/>
      <w:r w:rsidRPr="004D6B5A">
        <w:rPr>
          <w:rFonts w:cs="Verdana"/>
          <w:szCs w:val="18"/>
        </w:rPr>
        <w:t>Multilateral</w:t>
      </w:r>
      <w:proofErr w:type="spellEnd"/>
      <w:r w:rsidRPr="004D6B5A">
        <w:rPr>
          <w:rFonts w:cs="Verdana"/>
          <w:szCs w:val="18"/>
        </w:rPr>
        <w:t xml:space="preserve">] van het </w:t>
      </w:r>
      <w:proofErr w:type="spellStart"/>
      <w:r w:rsidRPr="004D6B5A">
        <w:rPr>
          <w:rFonts w:cs="Verdana"/>
          <w:szCs w:val="18"/>
        </w:rPr>
        <w:t>due</w:t>
      </w:r>
      <w:proofErr w:type="spellEnd"/>
      <w:r w:rsidRPr="004D6B5A">
        <w:rPr>
          <w:rFonts w:cs="Verdana"/>
          <w:szCs w:val="18"/>
        </w:rPr>
        <w:t xml:space="preserve"> diligence onderzoek (inclusief</w:t>
      </w:r>
      <w:r>
        <w:rPr>
          <w:rFonts w:cs="Verdana"/>
          <w:szCs w:val="18"/>
        </w:rPr>
        <w:t xml:space="preserve"> </w:t>
      </w:r>
      <w:r w:rsidRPr="004D6B5A">
        <w:rPr>
          <w:rFonts w:cs="Verdana"/>
          <w:szCs w:val="18"/>
        </w:rPr>
        <w:t>de ontvangst van de definitieve versies van de in Annex 1 genoemde documenten).</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Het financieringsarrangement is gebaseerd op de DBFM-Overeenkomst, met Bijlagen van [datum].</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 xml:space="preserve">[Naam </w:t>
      </w:r>
      <w:proofErr w:type="spellStart"/>
      <w:r>
        <w:rPr>
          <w:rFonts w:cs="Verdana"/>
          <w:szCs w:val="18"/>
        </w:rPr>
        <w:t>Multilateral</w:t>
      </w:r>
      <w:proofErr w:type="spellEnd"/>
      <w:r>
        <w:rPr>
          <w:rFonts w:cs="Verdana"/>
          <w:szCs w:val="18"/>
        </w:rPr>
        <w:t>] zal, na ontvangst van alle nodige documentatie en informatie van [Naam</w:t>
      </w:r>
    </w:p>
    <w:p w:rsidR="005B0E11" w:rsidRDefault="005B0E11" w:rsidP="005B0E11">
      <w:pPr>
        <w:autoSpaceDE w:val="0"/>
        <w:autoSpaceDN w:val="0"/>
        <w:adjustRightInd w:val="0"/>
        <w:spacing w:line="240" w:lineRule="exact"/>
        <w:rPr>
          <w:rFonts w:cs="Verdana"/>
          <w:szCs w:val="18"/>
        </w:rPr>
      </w:pPr>
      <w:r>
        <w:rPr>
          <w:rFonts w:cs="Verdana"/>
          <w:szCs w:val="18"/>
        </w:rPr>
        <w:t>Inschrijver] en resolutie van uitstaande punten naar tevredenheid (inclusief punten met betrekking</w:t>
      </w:r>
    </w:p>
    <w:p w:rsidR="005B0E11" w:rsidRDefault="005B0E11" w:rsidP="005B0E11">
      <w:pPr>
        <w:autoSpaceDE w:val="0"/>
        <w:autoSpaceDN w:val="0"/>
        <w:adjustRightInd w:val="0"/>
        <w:spacing w:line="240" w:lineRule="exact"/>
        <w:rPr>
          <w:rFonts w:cs="Verdana"/>
          <w:szCs w:val="18"/>
        </w:rPr>
      </w:pPr>
      <w:r>
        <w:rPr>
          <w:rFonts w:cs="Verdana"/>
          <w:szCs w:val="18"/>
        </w:rPr>
        <w:t>tot de financieringsdocumentatie), zo spoedig mogelijk na eventuele aanwijzing van [naam</w:t>
      </w:r>
    </w:p>
    <w:p w:rsidR="005B0E11" w:rsidRDefault="005B0E11" w:rsidP="005B0E11">
      <w:pPr>
        <w:autoSpaceDE w:val="0"/>
        <w:autoSpaceDN w:val="0"/>
        <w:adjustRightInd w:val="0"/>
        <w:spacing w:line="240" w:lineRule="exact"/>
        <w:rPr>
          <w:rFonts w:cs="Verdana"/>
          <w:szCs w:val="18"/>
        </w:rPr>
      </w:pPr>
      <w:r>
        <w:rPr>
          <w:rFonts w:cs="Verdana"/>
          <w:szCs w:val="18"/>
        </w:rPr>
        <w:t>Inschrijver] als Geselecteerde Inschrijver de definitieve goedkeuring van de Directie aanvragen en</w:t>
      </w:r>
    </w:p>
    <w:p w:rsidR="005B0E11" w:rsidRDefault="005B0E11" w:rsidP="005B0E11">
      <w:pPr>
        <w:autoSpaceDE w:val="0"/>
        <w:autoSpaceDN w:val="0"/>
        <w:adjustRightInd w:val="0"/>
        <w:spacing w:line="240" w:lineRule="exact"/>
        <w:rPr>
          <w:rFonts w:cs="Verdana"/>
          <w:szCs w:val="18"/>
        </w:rPr>
      </w:pPr>
      <w:r>
        <w:rPr>
          <w:rFonts w:cs="Verdana"/>
          <w:szCs w:val="18"/>
        </w:rPr>
        <w:t>zal hiervan de Aanbesteder schriftelijk in kennis stellen.</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 xml:space="preserve">Deze ‘Steunverklaring ’ [Naam </w:t>
      </w:r>
      <w:proofErr w:type="spellStart"/>
      <w:r>
        <w:rPr>
          <w:rFonts w:cs="Verdana"/>
          <w:szCs w:val="18"/>
        </w:rPr>
        <w:t>Multilateral</w:t>
      </w:r>
      <w:proofErr w:type="spellEnd"/>
      <w:r>
        <w:rPr>
          <w:rFonts w:cs="Verdana"/>
          <w:szCs w:val="18"/>
        </w:rPr>
        <w:t>] heeft een geldigheidstermijn van [minimaal gelijk aan</w:t>
      </w:r>
    </w:p>
    <w:p w:rsidR="005B0E11" w:rsidRDefault="005B0E11" w:rsidP="005B0E11">
      <w:pPr>
        <w:autoSpaceDE w:val="0"/>
        <w:autoSpaceDN w:val="0"/>
        <w:adjustRightInd w:val="0"/>
        <w:spacing w:line="240" w:lineRule="exact"/>
        <w:rPr>
          <w:rFonts w:cs="Verdana"/>
          <w:szCs w:val="18"/>
        </w:rPr>
      </w:pPr>
      <w:r>
        <w:rPr>
          <w:rFonts w:cs="Verdana"/>
          <w:szCs w:val="18"/>
        </w:rPr>
        <w:t>de gestanddoeningstermijn] dagen na [datum Inschrijving].</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Deze steunverklaring wordt uitsluitend verstrekt ten behoeve van [Naam Inschrijver] en geen</w:t>
      </w:r>
    </w:p>
    <w:p w:rsidR="005B0E11" w:rsidRDefault="005B0E11" w:rsidP="005B0E11">
      <w:pPr>
        <w:autoSpaceDE w:val="0"/>
        <w:autoSpaceDN w:val="0"/>
        <w:adjustRightInd w:val="0"/>
        <w:spacing w:line="240" w:lineRule="exact"/>
        <w:rPr>
          <w:rFonts w:cs="Verdana"/>
          <w:szCs w:val="18"/>
        </w:rPr>
      </w:pPr>
      <w:r>
        <w:rPr>
          <w:rFonts w:cs="Verdana"/>
          <w:szCs w:val="18"/>
        </w:rPr>
        <w:t>andere (rechts)persoon is gerechtigd op deze verklaring te vertrouwen of daaraan rechten te</w:t>
      </w:r>
    </w:p>
    <w:p w:rsidR="005B0E11" w:rsidRDefault="005B0E11" w:rsidP="005B0E11">
      <w:pPr>
        <w:autoSpaceDE w:val="0"/>
        <w:autoSpaceDN w:val="0"/>
        <w:adjustRightInd w:val="0"/>
        <w:spacing w:line="240" w:lineRule="exact"/>
        <w:rPr>
          <w:rFonts w:cs="Verdana"/>
          <w:szCs w:val="18"/>
        </w:rPr>
      </w:pPr>
      <w:r>
        <w:rPr>
          <w:rFonts w:cs="Verdana"/>
          <w:szCs w:val="18"/>
        </w:rPr>
        <w:t>ontlenen.</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Ter voorkoming van misverstanden, deze verklaring vormt geen onvoorwaardelijke of</w:t>
      </w:r>
    </w:p>
    <w:p w:rsidR="005B0E11" w:rsidRDefault="005B0E11" w:rsidP="005B0E11">
      <w:pPr>
        <w:autoSpaceDE w:val="0"/>
        <w:autoSpaceDN w:val="0"/>
        <w:adjustRightInd w:val="0"/>
        <w:spacing w:line="240" w:lineRule="exact"/>
        <w:rPr>
          <w:rFonts w:cs="Verdana"/>
          <w:szCs w:val="18"/>
        </w:rPr>
      </w:pPr>
      <w:r>
        <w:rPr>
          <w:rFonts w:cs="Verdana"/>
          <w:szCs w:val="18"/>
        </w:rPr>
        <w:t>onherroepelijke verbintenis, of een rechtens bindende verplichting, hoegenaamd ook, tot het</w:t>
      </w:r>
    </w:p>
    <w:p w:rsidR="005B0E11" w:rsidRDefault="005B0E11" w:rsidP="005B0E11">
      <w:pPr>
        <w:spacing w:line="240" w:lineRule="exact"/>
        <w:rPr>
          <w:rFonts w:cs="Verdana"/>
          <w:szCs w:val="18"/>
        </w:rPr>
      </w:pPr>
      <w:r>
        <w:rPr>
          <w:rFonts w:cs="Verdana"/>
          <w:szCs w:val="18"/>
        </w:rPr>
        <w:t>verstrekken van financiering.</w:t>
      </w:r>
    </w:p>
    <w:p w:rsidR="005B0E11" w:rsidRDefault="005B0E11" w:rsidP="005B0E11">
      <w:pPr>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Deze steunverklaring is onderworpen aan Nederlands recht. Alle geschillen die mochten ontstaan</w:t>
      </w:r>
    </w:p>
    <w:p w:rsidR="005B0E11" w:rsidRDefault="005B0E11" w:rsidP="005B0E11">
      <w:pPr>
        <w:autoSpaceDE w:val="0"/>
        <w:autoSpaceDN w:val="0"/>
        <w:adjustRightInd w:val="0"/>
        <w:spacing w:line="240" w:lineRule="exact"/>
        <w:rPr>
          <w:rFonts w:cs="Verdana"/>
          <w:szCs w:val="18"/>
        </w:rPr>
      </w:pPr>
      <w:r>
        <w:rPr>
          <w:rFonts w:cs="Verdana"/>
          <w:szCs w:val="18"/>
        </w:rPr>
        <w:t>naar aanleiding van deze steunverklaring zullen worden beslecht door de bevoegde rechter te</w:t>
      </w:r>
    </w:p>
    <w:p w:rsidR="005B0E11" w:rsidRDefault="005B0E11" w:rsidP="005B0E11">
      <w:pPr>
        <w:autoSpaceDE w:val="0"/>
        <w:autoSpaceDN w:val="0"/>
        <w:adjustRightInd w:val="0"/>
        <w:spacing w:line="240" w:lineRule="exact"/>
        <w:rPr>
          <w:rFonts w:cs="Verdana"/>
          <w:szCs w:val="18"/>
        </w:rPr>
      </w:pPr>
      <w:r>
        <w:rPr>
          <w:rFonts w:cs="Verdana"/>
          <w:szCs w:val="18"/>
        </w:rPr>
        <w:t>Amsterdam.</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Hoogachtend,</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lastRenderedPageBreak/>
        <w:t xml:space="preserve">[Naam </w:t>
      </w:r>
      <w:proofErr w:type="spellStart"/>
      <w:r>
        <w:rPr>
          <w:rFonts w:cs="Verdana"/>
          <w:szCs w:val="18"/>
        </w:rPr>
        <w:t>Multilateral</w:t>
      </w:r>
      <w:proofErr w:type="spellEnd"/>
      <w:r>
        <w:rPr>
          <w:rFonts w:cs="Verdana"/>
          <w:szCs w:val="18"/>
        </w:rPr>
        <w:t>],</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[naam vertegenwoordigingsbevoegd natuurlijk persoon]</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[functie]</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[handtekening]</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Annex 1:</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 xml:space="preserve">Documenten ontvangen door [Naam </w:t>
      </w:r>
      <w:proofErr w:type="spellStart"/>
      <w:r>
        <w:rPr>
          <w:rFonts w:cs="Verdana"/>
          <w:szCs w:val="18"/>
        </w:rPr>
        <w:t>Multilateral</w:t>
      </w:r>
      <w:proofErr w:type="spellEnd"/>
      <w:r>
        <w:rPr>
          <w:rFonts w:cs="Verdana"/>
          <w:szCs w:val="18"/>
        </w:rPr>
        <w:t>] als onderdeel van de Inschrijving d.d.</w:t>
      </w:r>
    </w:p>
    <w:p w:rsidR="005B0E11" w:rsidRDefault="005B0E11" w:rsidP="005B0E11">
      <w:pPr>
        <w:autoSpaceDE w:val="0"/>
        <w:autoSpaceDN w:val="0"/>
        <w:adjustRightInd w:val="0"/>
        <w:spacing w:line="240" w:lineRule="exact"/>
        <w:rPr>
          <w:rFonts w:cs="Verdana"/>
          <w:szCs w:val="18"/>
        </w:rPr>
      </w:pPr>
      <w:r>
        <w:rPr>
          <w:rFonts w:cs="Verdana"/>
          <w:szCs w:val="18"/>
        </w:rPr>
        <w:t>[datum] van [naam Inschrijver]:</w:t>
      </w:r>
    </w:p>
    <w:p w:rsidR="005B0E11" w:rsidRDefault="005B0E11" w:rsidP="005B0E11">
      <w:pPr>
        <w:autoSpaceDE w:val="0"/>
        <w:autoSpaceDN w:val="0"/>
        <w:adjustRightInd w:val="0"/>
        <w:spacing w:line="240" w:lineRule="exact"/>
        <w:rPr>
          <w:rFonts w:cs="Verdana"/>
          <w:szCs w:val="18"/>
        </w:rPr>
      </w:pPr>
    </w:p>
    <w:p w:rsidR="005B0E11" w:rsidRPr="004D6B5A" w:rsidRDefault="005B0E11" w:rsidP="005B0E11">
      <w:pPr>
        <w:pStyle w:val="Lijstalinea"/>
        <w:numPr>
          <w:ilvl w:val="0"/>
          <w:numId w:val="42"/>
        </w:numPr>
        <w:autoSpaceDE w:val="0"/>
        <w:autoSpaceDN w:val="0"/>
        <w:adjustRightInd w:val="0"/>
        <w:spacing w:line="240" w:lineRule="exact"/>
        <w:contextualSpacing/>
        <w:rPr>
          <w:rFonts w:cs="Verdana"/>
          <w:szCs w:val="18"/>
        </w:rPr>
      </w:pPr>
      <w:r w:rsidRPr="004D6B5A">
        <w:rPr>
          <w:rFonts w:cs="Verdana"/>
          <w:szCs w:val="18"/>
        </w:rPr>
        <w:t>Information Memorandum d.d. [datum] met kenmerk [kenmerk];</w:t>
      </w:r>
    </w:p>
    <w:p w:rsidR="005B0E11" w:rsidRPr="00260E46" w:rsidRDefault="005B0E11" w:rsidP="005B0E11">
      <w:pPr>
        <w:pStyle w:val="Lijstalinea"/>
        <w:numPr>
          <w:ilvl w:val="0"/>
          <w:numId w:val="42"/>
        </w:numPr>
        <w:autoSpaceDE w:val="0"/>
        <w:autoSpaceDN w:val="0"/>
        <w:adjustRightInd w:val="0"/>
        <w:spacing w:line="240" w:lineRule="exact"/>
        <w:contextualSpacing/>
        <w:rPr>
          <w:rFonts w:cs="Verdana"/>
          <w:szCs w:val="18"/>
        </w:rPr>
      </w:pPr>
      <w:r w:rsidRPr="004D6B5A">
        <w:rPr>
          <w:rFonts w:cs="Verdana"/>
          <w:szCs w:val="18"/>
        </w:rPr>
        <w:t>[Draft] Term sheet d.d. [datum] met kenmerk [kenmerk];</w:t>
      </w:r>
    </w:p>
    <w:p w:rsidR="005B0E11" w:rsidRPr="00D53E3F" w:rsidRDefault="005B0E11" w:rsidP="005B0E11">
      <w:pPr>
        <w:pStyle w:val="Lijstalinea"/>
        <w:numPr>
          <w:ilvl w:val="0"/>
          <w:numId w:val="42"/>
        </w:numPr>
        <w:autoSpaceDE w:val="0"/>
        <w:autoSpaceDN w:val="0"/>
        <w:adjustRightInd w:val="0"/>
        <w:spacing w:line="240" w:lineRule="exact"/>
        <w:contextualSpacing/>
        <w:rPr>
          <w:rFonts w:cs="Verdana"/>
          <w:szCs w:val="18"/>
        </w:rPr>
      </w:pPr>
      <w:r w:rsidRPr="00BC0E12">
        <w:rPr>
          <w:rFonts w:cs="Verdana"/>
          <w:szCs w:val="18"/>
        </w:rPr>
        <w:t>[DBFM Agreement] d.d. [datum] met k</w:t>
      </w:r>
      <w:r w:rsidRPr="00D53E3F">
        <w:rPr>
          <w:rFonts w:cs="Verdana"/>
          <w:szCs w:val="18"/>
        </w:rPr>
        <w:t>enmerk [kenmerk];</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[Heads of Terms Subcontracts];</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 xml:space="preserve">[Legal Due Diligence Report </w:t>
      </w:r>
      <w:proofErr w:type="spellStart"/>
      <w:r w:rsidRPr="00BE3971">
        <w:rPr>
          <w:rFonts w:cs="Verdana"/>
          <w:szCs w:val="18"/>
          <w:lang w:val="en-US"/>
        </w:rPr>
        <w:t>d.d</w:t>
      </w:r>
      <w:proofErr w:type="spellEnd"/>
      <w:r w:rsidRPr="00BE3971">
        <w:rPr>
          <w:rFonts w:cs="Verdana"/>
          <w:szCs w:val="18"/>
          <w:lang w:val="en-US"/>
        </w:rPr>
        <w:t>. [datum]];</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 xml:space="preserve">[Technical Due Diligence Report </w:t>
      </w:r>
      <w:proofErr w:type="spellStart"/>
      <w:r w:rsidRPr="00BE3971">
        <w:rPr>
          <w:rFonts w:cs="Verdana"/>
          <w:szCs w:val="18"/>
          <w:lang w:val="en-US"/>
        </w:rPr>
        <w:t>d.d</w:t>
      </w:r>
      <w:proofErr w:type="spellEnd"/>
      <w:r w:rsidRPr="00BE3971">
        <w:rPr>
          <w:rFonts w:cs="Verdana"/>
          <w:szCs w:val="18"/>
          <w:lang w:val="en-US"/>
        </w:rPr>
        <w:t>. [datum]];</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[Common Terms Agreement];</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[Facility Agreements];</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w:t>
      </w:r>
      <w:proofErr w:type="spellStart"/>
      <w:r w:rsidRPr="00BE3971">
        <w:rPr>
          <w:rFonts w:cs="Verdana"/>
          <w:szCs w:val="18"/>
          <w:lang w:val="en-US"/>
        </w:rPr>
        <w:t>Intercredit</w:t>
      </w:r>
      <w:proofErr w:type="spellEnd"/>
      <w:r w:rsidRPr="00BE3971">
        <w:rPr>
          <w:rFonts w:cs="Verdana"/>
          <w:szCs w:val="18"/>
          <w:lang w:val="en-US"/>
        </w:rPr>
        <w:t xml:space="preserve"> Agreement];</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 xml:space="preserve">[other </w:t>
      </w:r>
      <w:proofErr w:type="spellStart"/>
      <w:r w:rsidRPr="00BE3971">
        <w:rPr>
          <w:rFonts w:cs="Verdana"/>
          <w:szCs w:val="18"/>
          <w:lang w:val="en-US"/>
        </w:rPr>
        <w:t>tbd</w:t>
      </w:r>
      <w:proofErr w:type="spellEnd"/>
      <w:r w:rsidRPr="00BE3971">
        <w:rPr>
          <w:rFonts w:cs="Verdana"/>
          <w:szCs w:val="18"/>
          <w:lang w:val="en-US"/>
        </w:rPr>
        <w:t>].</w:t>
      </w:r>
    </w:p>
    <w:p w:rsidR="005B0E11" w:rsidRDefault="005B0E11" w:rsidP="005B0E11">
      <w:pPr>
        <w:autoSpaceDE w:val="0"/>
        <w:autoSpaceDN w:val="0"/>
        <w:adjustRightInd w:val="0"/>
        <w:spacing w:line="240" w:lineRule="exact"/>
        <w:rPr>
          <w:rFonts w:cs="Verdana"/>
          <w:szCs w:val="18"/>
        </w:rPr>
      </w:pPr>
    </w:p>
    <w:p w:rsidR="005B0E11" w:rsidRDefault="005B0E11" w:rsidP="005B0E11">
      <w:pPr>
        <w:autoSpaceDE w:val="0"/>
        <w:autoSpaceDN w:val="0"/>
        <w:adjustRightInd w:val="0"/>
        <w:spacing w:line="240" w:lineRule="exact"/>
        <w:rPr>
          <w:rFonts w:cs="Verdana"/>
          <w:szCs w:val="18"/>
        </w:rPr>
      </w:pPr>
      <w:r>
        <w:rPr>
          <w:rFonts w:cs="Verdana"/>
          <w:szCs w:val="18"/>
        </w:rPr>
        <w:t>Annex 2:</w:t>
      </w:r>
    </w:p>
    <w:p w:rsidR="005B0E11" w:rsidRDefault="005B0E11" w:rsidP="005B0E11">
      <w:pPr>
        <w:autoSpaceDE w:val="0"/>
        <w:autoSpaceDN w:val="0"/>
        <w:adjustRightInd w:val="0"/>
        <w:spacing w:line="240" w:lineRule="exact"/>
        <w:rPr>
          <w:rFonts w:cs="Verdana"/>
          <w:szCs w:val="18"/>
        </w:rPr>
      </w:pPr>
      <w:r>
        <w:rPr>
          <w:rFonts w:cs="Verdana"/>
          <w:szCs w:val="18"/>
        </w:rPr>
        <w:t xml:space="preserve">Term sheet(s) aangeboden door [Naam </w:t>
      </w:r>
      <w:proofErr w:type="spellStart"/>
      <w:r>
        <w:rPr>
          <w:rFonts w:cs="Verdana"/>
          <w:szCs w:val="18"/>
        </w:rPr>
        <w:t>Multilateral</w:t>
      </w:r>
      <w:proofErr w:type="spellEnd"/>
      <w:r>
        <w:rPr>
          <w:rFonts w:cs="Verdana"/>
          <w:szCs w:val="18"/>
        </w:rPr>
        <w:t>] als onderdeel van de Inschrijving d.d. [datum]</w:t>
      </w:r>
    </w:p>
    <w:p w:rsidR="005B0E11" w:rsidRPr="00615084" w:rsidRDefault="005B0E11" w:rsidP="005B0E11">
      <w:pPr>
        <w:spacing w:line="240" w:lineRule="exact"/>
        <w:rPr>
          <w:lang w:val="en-US"/>
        </w:rPr>
      </w:pPr>
      <w:r w:rsidRPr="00615084">
        <w:rPr>
          <w:rFonts w:cs="Verdana"/>
          <w:szCs w:val="18"/>
          <w:lang w:val="en-US"/>
        </w:rPr>
        <w:t>van [</w:t>
      </w:r>
      <w:proofErr w:type="spellStart"/>
      <w:r w:rsidRPr="00615084">
        <w:rPr>
          <w:rFonts w:cs="Verdana"/>
          <w:szCs w:val="18"/>
          <w:lang w:val="en-US"/>
        </w:rPr>
        <w:t>Naam</w:t>
      </w:r>
      <w:proofErr w:type="spellEnd"/>
      <w:r w:rsidRPr="00615084">
        <w:rPr>
          <w:rFonts w:cs="Verdana"/>
          <w:szCs w:val="18"/>
          <w:lang w:val="en-US"/>
        </w:rPr>
        <w:t xml:space="preserve"> </w:t>
      </w:r>
      <w:proofErr w:type="spellStart"/>
      <w:r w:rsidRPr="00615084">
        <w:rPr>
          <w:rFonts w:cs="Verdana"/>
          <w:szCs w:val="18"/>
          <w:lang w:val="en-US"/>
        </w:rPr>
        <w:t>Inschrijver</w:t>
      </w:r>
      <w:proofErr w:type="spellEnd"/>
      <w:r w:rsidRPr="00615084">
        <w:rPr>
          <w:rFonts w:cs="Verdana"/>
          <w:szCs w:val="18"/>
          <w:lang w:val="en-US"/>
        </w:rPr>
        <w:t>].</w:t>
      </w:r>
      <w:r w:rsidRPr="00615084">
        <w:rPr>
          <w:b/>
          <w:i/>
          <w:vanish/>
          <w:color w:val="3366FF"/>
          <w:sz w:val="16"/>
          <w:lang w:val="en-US"/>
        </w:rPr>
        <w:t>Project-specifiek vast te stellen</w:t>
      </w:r>
    </w:p>
    <w:p w:rsidR="005B0E11" w:rsidRPr="00615084" w:rsidRDefault="005B0E11" w:rsidP="005B0E11">
      <w:pPr>
        <w:spacing w:line="240" w:lineRule="exact"/>
        <w:rPr>
          <w:lang w:val="en-US"/>
        </w:rPr>
      </w:pPr>
    </w:p>
    <w:p w:rsidR="005B0E11" w:rsidRDefault="005B0E11" w:rsidP="005B0E11">
      <w:pPr>
        <w:spacing w:line="240" w:lineRule="auto"/>
        <w:rPr>
          <w:rFonts w:cs="Verdana"/>
          <w:szCs w:val="18"/>
          <w:lang w:val="en-US"/>
        </w:rPr>
      </w:pPr>
      <w:bookmarkStart w:id="40" w:name="_Toc207514210"/>
      <w:r>
        <w:rPr>
          <w:rFonts w:cs="Verdana"/>
          <w:szCs w:val="18"/>
          <w:lang w:val="en-US"/>
        </w:rPr>
        <w:br w:type="page"/>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lastRenderedPageBreak/>
        <w:t>[Name of Multilateral] has been approached by [name of Candidate] as [financing party] for the</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fina</w:t>
      </w:r>
      <w:r w:rsidRPr="004D6B5A">
        <w:rPr>
          <w:rFonts w:cs="Verdana"/>
          <w:szCs w:val="18"/>
          <w:lang w:val="en-US"/>
        </w:rPr>
        <w:t xml:space="preserve">ncing of the Project </w:t>
      </w:r>
      <w:r>
        <w:rPr>
          <w:rFonts w:cs="Verdana"/>
          <w:szCs w:val="18"/>
          <w:lang w:val="en-US"/>
        </w:rPr>
        <w:t>ViA15</w:t>
      </w:r>
      <w:r w:rsidRPr="00BE3971">
        <w:rPr>
          <w:rFonts w:cs="Verdana"/>
          <w:szCs w:val="18"/>
          <w:lang w:val="en-US"/>
        </w:rPr>
        <w:t>. In the requirements of the Submission dated [date of</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Submission], the Contracting Authority has requested a letter of support from the (external) debt</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capital provider of [name of Candidate]. [Name of multilateral] has carried out a due diligence</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assessment</w:t>
      </w:r>
      <w:r w:rsidRPr="004D6B5A">
        <w:rPr>
          <w:rFonts w:cs="Verdana"/>
          <w:szCs w:val="18"/>
          <w:lang w:val="en-US"/>
        </w:rPr>
        <w:t xml:space="preserve"> relating to Project </w:t>
      </w:r>
      <w:r>
        <w:rPr>
          <w:rFonts w:cs="Verdana"/>
          <w:szCs w:val="18"/>
          <w:lang w:val="en-US"/>
        </w:rPr>
        <w:t>ViA15</w:t>
      </w:r>
      <w:r w:rsidRPr="00BE3971">
        <w:rPr>
          <w:rFonts w:cs="Verdana"/>
          <w:szCs w:val="18"/>
          <w:lang w:val="en-US"/>
        </w:rPr>
        <w:t xml:space="preserve"> and has, in principle, been granted permission by the</w:t>
      </w:r>
    </w:p>
    <w:p w:rsidR="005B0E11" w:rsidRDefault="005B0E11" w:rsidP="005B0E11">
      <w:pPr>
        <w:autoSpaceDE w:val="0"/>
        <w:autoSpaceDN w:val="0"/>
        <w:adjustRightInd w:val="0"/>
        <w:spacing w:line="240" w:lineRule="exact"/>
        <w:rPr>
          <w:rFonts w:cs="Verdana"/>
          <w:szCs w:val="18"/>
          <w:lang w:val="en-US"/>
        </w:rPr>
      </w:pPr>
      <w:r w:rsidRPr="00BE3971">
        <w:rPr>
          <w:rFonts w:cs="Verdana"/>
          <w:szCs w:val="18"/>
          <w:lang w:val="en-US"/>
        </w:rPr>
        <w:t>Board of Directors to grant a [Project Bond Solution / Structured Finance Facility] for the Project.</w:t>
      </w:r>
    </w:p>
    <w:p w:rsidR="005B0E11" w:rsidRPr="00BE397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In the context of the Submission of [Name of Candidate] with r</w:t>
      </w:r>
      <w:r w:rsidRPr="004D6B5A">
        <w:rPr>
          <w:rFonts w:cs="Verdana"/>
          <w:szCs w:val="18"/>
          <w:lang w:val="en-US"/>
        </w:rPr>
        <w:t xml:space="preserve">egard to the Project </w:t>
      </w:r>
      <w:r>
        <w:rPr>
          <w:rFonts w:cs="Verdana"/>
          <w:szCs w:val="18"/>
          <w:lang w:val="en-US"/>
        </w:rPr>
        <w:t>ViA15</w:t>
      </w:r>
      <w:r w:rsidRPr="00BE3971">
        <w:rPr>
          <w:rFonts w:cs="Verdana"/>
          <w:szCs w:val="18"/>
          <w:lang w:val="en-US"/>
        </w:rPr>
        <w:t>,</w:t>
      </w:r>
    </w:p>
    <w:p w:rsidR="005B0E11" w:rsidRDefault="005B0E11" w:rsidP="005B0E11">
      <w:pPr>
        <w:autoSpaceDE w:val="0"/>
        <w:autoSpaceDN w:val="0"/>
        <w:adjustRightInd w:val="0"/>
        <w:spacing w:line="240" w:lineRule="exact"/>
        <w:rPr>
          <w:rFonts w:cs="Verdana"/>
          <w:szCs w:val="18"/>
          <w:lang w:val="en-US"/>
        </w:rPr>
      </w:pPr>
      <w:r w:rsidRPr="00BE3971">
        <w:rPr>
          <w:rFonts w:cs="Verdana"/>
          <w:szCs w:val="18"/>
          <w:lang w:val="en-US"/>
        </w:rPr>
        <w:t>[Name of Multilateral] has carried out due diligence regarding (the provisions of):</w:t>
      </w:r>
    </w:p>
    <w:p w:rsidR="005B0E11" w:rsidRPr="00BE397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the Tendering Documents;</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the documents in the Submission dated [date] of [name of Candidate], mentioned in Annex 1.</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[Name of multilateral] is prepared to support the Submission of [name of Candidate] with a</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financing arrangement for an amount of a maximum of [amount per instrument/facility] of which</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the terms and conditions are set out in the term sheet(s) dated [date] with reference [reference]</w:t>
      </w:r>
    </w:p>
    <w:p w:rsidR="005B0E11" w:rsidRDefault="005B0E11" w:rsidP="005B0E11">
      <w:pPr>
        <w:autoSpaceDE w:val="0"/>
        <w:autoSpaceDN w:val="0"/>
        <w:adjustRightInd w:val="0"/>
        <w:spacing w:line="240" w:lineRule="exact"/>
        <w:rPr>
          <w:rFonts w:cs="Verdana"/>
          <w:szCs w:val="18"/>
          <w:lang w:val="en-US"/>
        </w:rPr>
      </w:pPr>
      <w:r w:rsidRPr="00BE3971">
        <w:rPr>
          <w:rFonts w:cs="Verdana"/>
          <w:szCs w:val="18"/>
          <w:lang w:val="en-US"/>
        </w:rPr>
        <w:t>included in Annex 2.</w:t>
      </w:r>
    </w:p>
    <w:p w:rsidR="005B0E11" w:rsidRPr="00BE3971" w:rsidRDefault="005B0E11" w:rsidP="005B0E11">
      <w:pPr>
        <w:autoSpaceDE w:val="0"/>
        <w:autoSpaceDN w:val="0"/>
        <w:adjustRightInd w:val="0"/>
        <w:spacing w:line="240" w:lineRule="exact"/>
        <w:rPr>
          <w:rFonts w:cs="Verdana"/>
          <w:szCs w:val="18"/>
          <w:lang w:val="en-US"/>
        </w:rPr>
      </w:pPr>
    </w:p>
    <w:p w:rsidR="005B0E1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The financing arrangement is offered to [name of Candidate] under the following conditions:</w:t>
      </w:r>
    </w:p>
    <w:p w:rsidR="005B0E11" w:rsidRPr="00BE397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the definitive approval of the arrangement by the Management Committee of the [name of</w:t>
      </w:r>
      <w:r>
        <w:rPr>
          <w:rFonts w:cs="Verdana"/>
          <w:szCs w:val="18"/>
          <w:lang w:val="en-US"/>
        </w:rPr>
        <w:t xml:space="preserve"> </w:t>
      </w:r>
      <w:r w:rsidRPr="00BE3971">
        <w:rPr>
          <w:rFonts w:cs="Verdana"/>
          <w:szCs w:val="18"/>
          <w:lang w:val="en-US"/>
        </w:rPr>
        <w:t>Multilateral];</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 xml:space="preserve">the </w:t>
      </w:r>
      <w:proofErr w:type="spellStart"/>
      <w:r w:rsidRPr="00BE3971">
        <w:rPr>
          <w:rFonts w:cs="Verdana"/>
          <w:szCs w:val="18"/>
          <w:lang w:val="en-US"/>
        </w:rPr>
        <w:t>finalising</w:t>
      </w:r>
      <w:proofErr w:type="spellEnd"/>
      <w:r w:rsidRPr="00BE3971">
        <w:rPr>
          <w:rFonts w:cs="Verdana"/>
          <w:szCs w:val="18"/>
          <w:lang w:val="en-US"/>
        </w:rPr>
        <w:t xml:space="preserve"> of the financing documentation to the satisfaction of [name of Multilateral]; and</w:t>
      </w:r>
    </w:p>
    <w:p w:rsidR="005B0E11" w:rsidRPr="00BE3971" w:rsidRDefault="005B0E11" w:rsidP="005B0E11">
      <w:pPr>
        <w:pStyle w:val="Lijstalinea"/>
        <w:numPr>
          <w:ilvl w:val="0"/>
          <w:numId w:val="42"/>
        </w:numPr>
        <w:autoSpaceDE w:val="0"/>
        <w:autoSpaceDN w:val="0"/>
        <w:adjustRightInd w:val="0"/>
        <w:spacing w:line="240" w:lineRule="exact"/>
        <w:contextualSpacing/>
        <w:rPr>
          <w:rFonts w:cs="Verdana"/>
          <w:szCs w:val="18"/>
          <w:lang w:val="en-US"/>
        </w:rPr>
      </w:pPr>
      <w:r w:rsidRPr="00BE3971">
        <w:rPr>
          <w:rFonts w:cs="Verdana"/>
          <w:szCs w:val="18"/>
          <w:lang w:val="en-US"/>
        </w:rPr>
        <w:t>conclusion to the satisfaction of [name of multilateral] of the due diligence assessment</w:t>
      </w:r>
      <w:r>
        <w:rPr>
          <w:rFonts w:cs="Verdana"/>
          <w:szCs w:val="18"/>
          <w:lang w:val="en-US"/>
        </w:rPr>
        <w:t xml:space="preserve"> </w:t>
      </w:r>
      <w:r w:rsidRPr="00BE3971">
        <w:rPr>
          <w:rFonts w:cs="Verdana"/>
          <w:szCs w:val="18"/>
          <w:lang w:val="en-US"/>
        </w:rPr>
        <w:t>(including receipt of final versions of documents mentioned in Annex 1).</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The financing arrangement is based on the DBFM Agreement of [date], including Schedules.</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[Name of Multilateral] shall, after receipt of all the necessary documentation and information from</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[name of Candidate] and the satisfactory resolution of any outstanding issues (including in respect</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of the financing documentation), request the definitive approval of the Management Committee as</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soon as possible after the appointment of [name of Candidate] as Selected Candidate and inform</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the Contracting Authority of this in writing.</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This 'letter of support' of [name of Multilateral] has a term of validity of [at least equal to the</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period of validity] days after [latest date for tendering quantitative part of the Submission].</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This 'letter of support' is issued exclusively for [name of Candidate] and no other person (legal</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entity or natural person) is entitled to rely on this statement or to derive rights from it.</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For the avoidance of doubt, this 'letter of support' does not constitute a commitment or a binding</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obligation for [Name of Multilateral], by operation of law or otherwise, to provide financing.</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This 'letter of support' is subject to Dutch law and any dispute relating to it shall be submitted to</w:t>
      </w: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the jurisdiction of Amsterdam.</w:t>
      </w:r>
    </w:p>
    <w:p w:rsidR="005B0E11" w:rsidRDefault="005B0E11" w:rsidP="005B0E11">
      <w:pPr>
        <w:autoSpaceDE w:val="0"/>
        <w:autoSpaceDN w:val="0"/>
        <w:adjustRightInd w:val="0"/>
        <w:spacing w:line="240" w:lineRule="exact"/>
        <w:rPr>
          <w:rFonts w:cs="Verdana"/>
          <w:szCs w:val="18"/>
          <w:lang w:val="en-US"/>
        </w:rPr>
      </w:pPr>
    </w:p>
    <w:p w:rsidR="005B0E11" w:rsidRPr="00BE3971" w:rsidRDefault="005B0E11" w:rsidP="005B0E11">
      <w:pPr>
        <w:autoSpaceDE w:val="0"/>
        <w:autoSpaceDN w:val="0"/>
        <w:adjustRightInd w:val="0"/>
        <w:spacing w:line="240" w:lineRule="exact"/>
        <w:rPr>
          <w:rFonts w:cs="Verdana"/>
          <w:szCs w:val="18"/>
          <w:lang w:val="en-US"/>
        </w:rPr>
      </w:pPr>
      <w:r w:rsidRPr="00BE3971">
        <w:rPr>
          <w:rFonts w:cs="Verdana"/>
          <w:szCs w:val="18"/>
          <w:lang w:val="en-US"/>
        </w:rPr>
        <w:t>Yours sincerely,</w:t>
      </w:r>
    </w:p>
    <w:p w:rsidR="005B0E11" w:rsidRDefault="005B0E11" w:rsidP="005B0E11">
      <w:pPr>
        <w:pStyle w:val="Kop2"/>
        <w:spacing w:line="240" w:lineRule="exact"/>
        <w:rPr>
          <w:rFonts w:cs="Verdana"/>
          <w:lang w:val="en-US"/>
        </w:rPr>
      </w:pPr>
    </w:p>
    <w:p w:rsidR="005B0E11" w:rsidRPr="00385D39" w:rsidRDefault="005B0E11" w:rsidP="005B0E11">
      <w:pPr>
        <w:rPr>
          <w:lang w:val="en-US"/>
        </w:rPr>
      </w:pPr>
      <w:r w:rsidRPr="00385D39">
        <w:rPr>
          <w:lang w:val="en-US"/>
        </w:rPr>
        <w:t>[name of Multilateral]</w:t>
      </w:r>
    </w:p>
    <w:p w:rsidR="005B0E11" w:rsidRDefault="005B0E11" w:rsidP="005B0E11">
      <w:pPr>
        <w:spacing w:line="240" w:lineRule="exact"/>
        <w:rPr>
          <w:rFonts w:cs="Verdana"/>
          <w:b/>
          <w:bCs/>
          <w:iCs/>
          <w:szCs w:val="18"/>
          <w:lang w:val="en-US"/>
        </w:rPr>
      </w:pPr>
    </w:p>
    <w:p w:rsidR="005B0E11" w:rsidRDefault="005B0E11" w:rsidP="005B0E11">
      <w:pPr>
        <w:autoSpaceDE w:val="0"/>
        <w:autoSpaceDN w:val="0"/>
        <w:adjustRightInd w:val="0"/>
        <w:spacing w:line="240" w:lineRule="auto"/>
        <w:rPr>
          <w:rFonts w:cs="Verdana"/>
          <w:szCs w:val="18"/>
          <w:lang w:val="en-US"/>
        </w:rPr>
      </w:pPr>
      <w:r w:rsidRPr="00BE3971">
        <w:rPr>
          <w:rFonts w:cs="Verdana"/>
          <w:szCs w:val="18"/>
          <w:lang w:val="en-US"/>
        </w:rPr>
        <w:t xml:space="preserve">[name of natural person </w:t>
      </w:r>
      <w:proofErr w:type="spellStart"/>
      <w:r w:rsidRPr="00BE3971">
        <w:rPr>
          <w:rFonts w:cs="Verdana"/>
          <w:szCs w:val="18"/>
          <w:lang w:val="en-US"/>
        </w:rPr>
        <w:t>authorised</w:t>
      </w:r>
      <w:proofErr w:type="spellEnd"/>
      <w:r w:rsidRPr="00BE3971">
        <w:rPr>
          <w:rFonts w:cs="Verdana"/>
          <w:szCs w:val="18"/>
          <w:lang w:val="en-US"/>
        </w:rPr>
        <w:t xml:space="preserve"> as representative]</w:t>
      </w:r>
    </w:p>
    <w:p w:rsidR="005B0E11" w:rsidRPr="00BE3971" w:rsidRDefault="005B0E11" w:rsidP="005B0E11">
      <w:pPr>
        <w:autoSpaceDE w:val="0"/>
        <w:autoSpaceDN w:val="0"/>
        <w:adjustRightInd w:val="0"/>
        <w:spacing w:line="240" w:lineRule="auto"/>
        <w:rPr>
          <w:rFonts w:cs="Verdana"/>
          <w:szCs w:val="18"/>
          <w:lang w:val="en-US"/>
        </w:rPr>
      </w:pPr>
    </w:p>
    <w:p w:rsidR="005B0E11" w:rsidRPr="00BE3971" w:rsidRDefault="005B0E11" w:rsidP="005B0E11">
      <w:pPr>
        <w:autoSpaceDE w:val="0"/>
        <w:autoSpaceDN w:val="0"/>
        <w:adjustRightInd w:val="0"/>
        <w:spacing w:line="240" w:lineRule="auto"/>
        <w:rPr>
          <w:rFonts w:cs="Verdana"/>
          <w:szCs w:val="18"/>
          <w:lang w:val="en-US"/>
        </w:rPr>
      </w:pPr>
      <w:r w:rsidRPr="00BE3971">
        <w:rPr>
          <w:rFonts w:cs="Verdana"/>
          <w:szCs w:val="18"/>
          <w:lang w:val="en-US"/>
        </w:rPr>
        <w:t>[position]</w:t>
      </w:r>
    </w:p>
    <w:p w:rsidR="005B0E11" w:rsidRDefault="005B0E11" w:rsidP="005B0E11">
      <w:pPr>
        <w:autoSpaceDE w:val="0"/>
        <w:autoSpaceDN w:val="0"/>
        <w:adjustRightInd w:val="0"/>
        <w:spacing w:line="240" w:lineRule="auto"/>
        <w:rPr>
          <w:rFonts w:cs="Verdana"/>
          <w:szCs w:val="18"/>
          <w:lang w:val="en-US"/>
        </w:rPr>
      </w:pPr>
    </w:p>
    <w:p w:rsidR="005B0E11" w:rsidRPr="00BE3971" w:rsidRDefault="005B0E11" w:rsidP="005B0E11">
      <w:pPr>
        <w:autoSpaceDE w:val="0"/>
        <w:autoSpaceDN w:val="0"/>
        <w:adjustRightInd w:val="0"/>
        <w:spacing w:line="240" w:lineRule="auto"/>
        <w:rPr>
          <w:rFonts w:cs="Verdana"/>
          <w:szCs w:val="18"/>
          <w:lang w:val="en-US"/>
        </w:rPr>
      </w:pPr>
      <w:r w:rsidRPr="00BE3971">
        <w:rPr>
          <w:rFonts w:cs="Verdana"/>
          <w:szCs w:val="18"/>
          <w:lang w:val="en-US"/>
        </w:rPr>
        <w:t>[handwritten signature]</w:t>
      </w:r>
    </w:p>
    <w:p w:rsidR="005B0E11" w:rsidRDefault="005B0E11" w:rsidP="005B0E11">
      <w:pPr>
        <w:autoSpaceDE w:val="0"/>
        <w:autoSpaceDN w:val="0"/>
        <w:adjustRightInd w:val="0"/>
        <w:spacing w:line="240" w:lineRule="auto"/>
        <w:rPr>
          <w:rFonts w:cs="Verdana"/>
          <w:szCs w:val="18"/>
          <w:lang w:val="en-US"/>
        </w:rPr>
      </w:pPr>
    </w:p>
    <w:p w:rsidR="005B0E11" w:rsidRPr="00BE3971" w:rsidRDefault="005B0E11" w:rsidP="005B0E11">
      <w:pPr>
        <w:autoSpaceDE w:val="0"/>
        <w:autoSpaceDN w:val="0"/>
        <w:adjustRightInd w:val="0"/>
        <w:spacing w:line="240" w:lineRule="auto"/>
        <w:rPr>
          <w:rFonts w:cs="Verdana"/>
          <w:szCs w:val="18"/>
          <w:lang w:val="en-US"/>
        </w:rPr>
      </w:pPr>
      <w:r w:rsidRPr="00BE3971">
        <w:rPr>
          <w:rFonts w:cs="Verdana"/>
          <w:szCs w:val="18"/>
          <w:lang w:val="en-US"/>
        </w:rPr>
        <w:t>Annex 1:</w:t>
      </w:r>
    </w:p>
    <w:p w:rsidR="005B0E11" w:rsidRDefault="005B0E11" w:rsidP="005B0E11">
      <w:pPr>
        <w:autoSpaceDE w:val="0"/>
        <w:autoSpaceDN w:val="0"/>
        <w:adjustRightInd w:val="0"/>
        <w:spacing w:line="240" w:lineRule="auto"/>
        <w:rPr>
          <w:rFonts w:cs="Verdana"/>
          <w:szCs w:val="18"/>
          <w:lang w:val="en-US"/>
        </w:rPr>
      </w:pPr>
    </w:p>
    <w:p w:rsidR="005B0E11" w:rsidRPr="00BE3971" w:rsidRDefault="005B0E11" w:rsidP="005B0E11">
      <w:pPr>
        <w:autoSpaceDE w:val="0"/>
        <w:autoSpaceDN w:val="0"/>
        <w:adjustRightInd w:val="0"/>
        <w:spacing w:line="240" w:lineRule="auto"/>
        <w:rPr>
          <w:rFonts w:cs="Verdana"/>
          <w:szCs w:val="18"/>
          <w:lang w:val="en-US"/>
        </w:rPr>
      </w:pPr>
      <w:r w:rsidRPr="00BE3971">
        <w:rPr>
          <w:rFonts w:cs="Verdana"/>
          <w:szCs w:val="18"/>
          <w:lang w:val="en-US"/>
        </w:rPr>
        <w:t>Documents received by [name of Multilateral] as part of the Submission dated [date] of [name of</w:t>
      </w:r>
    </w:p>
    <w:p w:rsidR="005B0E11" w:rsidRDefault="005B0E11" w:rsidP="005B0E11">
      <w:pPr>
        <w:autoSpaceDE w:val="0"/>
        <w:autoSpaceDN w:val="0"/>
        <w:adjustRightInd w:val="0"/>
        <w:spacing w:line="240" w:lineRule="auto"/>
        <w:rPr>
          <w:rFonts w:cs="Verdana"/>
          <w:szCs w:val="18"/>
          <w:lang w:val="en-US"/>
        </w:rPr>
      </w:pPr>
      <w:r w:rsidRPr="00BE3971">
        <w:rPr>
          <w:rFonts w:cs="Verdana"/>
          <w:szCs w:val="18"/>
          <w:lang w:val="en-US"/>
        </w:rPr>
        <w:t>Candidate]:</w:t>
      </w:r>
    </w:p>
    <w:p w:rsidR="005B0E11" w:rsidRPr="00BE3971" w:rsidRDefault="005B0E11" w:rsidP="005B0E11">
      <w:pPr>
        <w:autoSpaceDE w:val="0"/>
        <w:autoSpaceDN w:val="0"/>
        <w:adjustRightInd w:val="0"/>
        <w:spacing w:line="240" w:lineRule="auto"/>
        <w:rPr>
          <w:rFonts w:cs="Verdana"/>
          <w:szCs w:val="18"/>
          <w:lang w:val="en-US"/>
        </w:rPr>
      </w:pP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 xml:space="preserve">Information Memorandum </w:t>
      </w:r>
      <w:proofErr w:type="spellStart"/>
      <w:r w:rsidRPr="00BE3971">
        <w:rPr>
          <w:rFonts w:cs="Verdana"/>
          <w:szCs w:val="18"/>
          <w:lang w:val="en-US"/>
        </w:rPr>
        <w:t>d.d</w:t>
      </w:r>
      <w:proofErr w:type="spellEnd"/>
      <w:r w:rsidRPr="00BE3971">
        <w:rPr>
          <w:rFonts w:cs="Verdana"/>
          <w:szCs w:val="18"/>
          <w:lang w:val="en-US"/>
        </w:rPr>
        <w:t>. [date] with reference [reference];</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 xml:space="preserve">[Draft] Term sheet </w:t>
      </w:r>
      <w:proofErr w:type="spellStart"/>
      <w:r w:rsidRPr="00BE3971">
        <w:rPr>
          <w:rFonts w:cs="Verdana"/>
          <w:szCs w:val="18"/>
          <w:lang w:val="en-US"/>
        </w:rPr>
        <w:t>d.d</w:t>
      </w:r>
      <w:proofErr w:type="spellEnd"/>
      <w:r w:rsidRPr="00BE3971">
        <w:rPr>
          <w:rFonts w:cs="Verdana"/>
          <w:szCs w:val="18"/>
          <w:lang w:val="en-US"/>
        </w:rPr>
        <w:t>. [date] with reference [reference];</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 xml:space="preserve">[DBFM Agreement] </w:t>
      </w:r>
      <w:proofErr w:type="spellStart"/>
      <w:r w:rsidRPr="00BE3971">
        <w:rPr>
          <w:rFonts w:cs="Verdana"/>
          <w:szCs w:val="18"/>
          <w:lang w:val="en-US"/>
        </w:rPr>
        <w:t>d.d</w:t>
      </w:r>
      <w:proofErr w:type="spellEnd"/>
      <w:r w:rsidRPr="00BE3971">
        <w:rPr>
          <w:rFonts w:cs="Verdana"/>
          <w:szCs w:val="18"/>
          <w:lang w:val="en-US"/>
        </w:rPr>
        <w:t>. [date] with reference [reference];</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[Heads of Terms Subcontracts];</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 xml:space="preserve">[Legal Due Diligence Report </w:t>
      </w:r>
      <w:proofErr w:type="spellStart"/>
      <w:r w:rsidRPr="00BE3971">
        <w:rPr>
          <w:rFonts w:cs="Verdana"/>
          <w:szCs w:val="18"/>
          <w:lang w:val="en-US"/>
        </w:rPr>
        <w:t>d.d</w:t>
      </w:r>
      <w:proofErr w:type="spellEnd"/>
      <w:r w:rsidRPr="00BE3971">
        <w:rPr>
          <w:rFonts w:cs="Verdana"/>
          <w:szCs w:val="18"/>
          <w:lang w:val="en-US"/>
        </w:rPr>
        <w:t>. [date]];</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 xml:space="preserve">[Technical Due Diligence Report </w:t>
      </w:r>
      <w:proofErr w:type="spellStart"/>
      <w:r w:rsidRPr="00BE3971">
        <w:rPr>
          <w:rFonts w:cs="Verdana"/>
          <w:szCs w:val="18"/>
          <w:lang w:val="en-US"/>
        </w:rPr>
        <w:t>d.d</w:t>
      </w:r>
      <w:proofErr w:type="spellEnd"/>
      <w:r w:rsidRPr="00BE3971">
        <w:rPr>
          <w:rFonts w:cs="Verdana"/>
          <w:szCs w:val="18"/>
          <w:lang w:val="en-US"/>
        </w:rPr>
        <w:t>. [date]];</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[Common Terms Agreement];</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[Facility Agreements];</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w:t>
      </w:r>
      <w:proofErr w:type="spellStart"/>
      <w:r w:rsidRPr="00BE3971">
        <w:rPr>
          <w:rFonts w:cs="Verdana"/>
          <w:szCs w:val="18"/>
          <w:lang w:val="en-US"/>
        </w:rPr>
        <w:t>Intercredit</w:t>
      </w:r>
      <w:proofErr w:type="spellEnd"/>
      <w:r w:rsidRPr="00BE3971">
        <w:rPr>
          <w:rFonts w:cs="Verdana"/>
          <w:szCs w:val="18"/>
          <w:lang w:val="en-US"/>
        </w:rPr>
        <w:t xml:space="preserve"> Agreement];</w:t>
      </w:r>
    </w:p>
    <w:p w:rsidR="005B0E11" w:rsidRPr="00BE3971" w:rsidRDefault="005B0E11" w:rsidP="005B0E11">
      <w:pPr>
        <w:pStyle w:val="Lijstalinea"/>
        <w:numPr>
          <w:ilvl w:val="0"/>
          <w:numId w:val="42"/>
        </w:numPr>
        <w:autoSpaceDE w:val="0"/>
        <w:autoSpaceDN w:val="0"/>
        <w:adjustRightInd w:val="0"/>
        <w:spacing w:line="240" w:lineRule="auto"/>
        <w:contextualSpacing/>
        <w:rPr>
          <w:rFonts w:cs="Verdana"/>
          <w:szCs w:val="18"/>
          <w:lang w:val="en-US"/>
        </w:rPr>
      </w:pPr>
      <w:r w:rsidRPr="00BE3971">
        <w:rPr>
          <w:rFonts w:cs="Verdana"/>
          <w:szCs w:val="18"/>
          <w:lang w:val="en-US"/>
        </w:rPr>
        <w:t xml:space="preserve">[other </w:t>
      </w:r>
      <w:proofErr w:type="spellStart"/>
      <w:r w:rsidRPr="00BE3971">
        <w:rPr>
          <w:rFonts w:cs="Verdana"/>
          <w:szCs w:val="18"/>
          <w:lang w:val="en-US"/>
        </w:rPr>
        <w:t>tbd</w:t>
      </w:r>
      <w:proofErr w:type="spellEnd"/>
      <w:r w:rsidRPr="00BE3971">
        <w:rPr>
          <w:rFonts w:cs="Verdana"/>
          <w:szCs w:val="18"/>
          <w:lang w:val="en-US"/>
        </w:rPr>
        <w:t>].</w:t>
      </w:r>
    </w:p>
    <w:p w:rsidR="005B0E11" w:rsidRDefault="005B0E11" w:rsidP="005B0E11">
      <w:pPr>
        <w:autoSpaceDE w:val="0"/>
        <w:autoSpaceDN w:val="0"/>
        <w:adjustRightInd w:val="0"/>
        <w:spacing w:line="240" w:lineRule="auto"/>
        <w:rPr>
          <w:rFonts w:cs="Verdana"/>
          <w:szCs w:val="18"/>
          <w:lang w:val="en-US"/>
        </w:rPr>
      </w:pPr>
    </w:p>
    <w:p w:rsidR="005B0E11" w:rsidRPr="006D2783" w:rsidRDefault="005B0E11" w:rsidP="005B0E11">
      <w:r w:rsidRPr="00BE3971">
        <w:rPr>
          <w:lang w:val="en-US"/>
        </w:rPr>
        <w:t>Annex 2:</w:t>
      </w:r>
    </w:p>
    <w:p w:rsidR="005B0E11" w:rsidRPr="00385D39" w:rsidRDefault="005B0E11" w:rsidP="005B0E11">
      <w:pPr>
        <w:rPr>
          <w:lang w:val="en-US"/>
        </w:rPr>
      </w:pPr>
      <w:r w:rsidRPr="00385D39">
        <w:rPr>
          <w:lang w:val="en-US"/>
        </w:rPr>
        <w:t>Term sheet(s) offered by [name of Multilateral] as part of the Final Submission dated [date] of</w:t>
      </w:r>
    </w:p>
    <w:p w:rsidR="005B0E11" w:rsidRPr="006D2783" w:rsidRDefault="005B0E11" w:rsidP="005B0E11">
      <w:pPr>
        <w:rPr>
          <w:lang w:val="en-US"/>
        </w:rPr>
      </w:pPr>
      <w:r w:rsidRPr="002617F9">
        <w:rPr>
          <w:lang w:val="en-US"/>
        </w:rPr>
        <w:t>[name of</w:t>
      </w:r>
      <w:r w:rsidRPr="00C97CA9">
        <w:rPr>
          <w:lang w:val="en-US"/>
        </w:rPr>
        <w:t xml:space="preserve"> Candidate].</w:t>
      </w:r>
    </w:p>
    <w:p w:rsidR="005B0E11" w:rsidRPr="00615084" w:rsidRDefault="005B0E11" w:rsidP="005B0E11">
      <w:pPr>
        <w:pStyle w:val="Kop2"/>
        <w:rPr>
          <w:lang w:val="en-US"/>
        </w:rPr>
      </w:pPr>
      <w:r w:rsidRPr="00385D39">
        <w:rPr>
          <w:lang w:val="en-US"/>
        </w:rPr>
        <w:br w:type="page"/>
      </w:r>
      <w:bookmarkStart w:id="41" w:name="_Toc207514211"/>
      <w:bookmarkStart w:id="42" w:name="_Toc266807264"/>
      <w:bookmarkStart w:id="43" w:name="_Toc427068622"/>
      <w:bookmarkStart w:id="44" w:name="_Toc452539830"/>
      <w:bookmarkStart w:id="45" w:name="_Toc490744281"/>
      <w:bookmarkStart w:id="46" w:name="_Toc517073502"/>
      <w:proofErr w:type="spellStart"/>
      <w:r w:rsidRPr="00615084">
        <w:rPr>
          <w:lang w:val="en-US"/>
        </w:rPr>
        <w:lastRenderedPageBreak/>
        <w:t>bijlage</w:t>
      </w:r>
      <w:proofErr w:type="spellEnd"/>
      <w:r w:rsidRPr="00615084">
        <w:rPr>
          <w:lang w:val="en-US"/>
        </w:rPr>
        <w:t xml:space="preserve"> 9.6: Model </w:t>
      </w:r>
      <w:bookmarkEnd w:id="40"/>
      <w:bookmarkEnd w:id="41"/>
      <w:bookmarkEnd w:id="42"/>
      <w:r w:rsidRPr="00615084">
        <w:rPr>
          <w:lang w:val="en-US"/>
        </w:rPr>
        <w:t xml:space="preserve">Financial Close </w:t>
      </w:r>
      <w:proofErr w:type="spellStart"/>
      <w:r w:rsidRPr="00615084">
        <w:rPr>
          <w:lang w:val="en-US"/>
        </w:rPr>
        <w:t>Garantie</w:t>
      </w:r>
      <w:bookmarkEnd w:id="43"/>
      <w:bookmarkEnd w:id="44"/>
      <w:bookmarkEnd w:id="45"/>
      <w:bookmarkEnd w:id="46"/>
      <w:proofErr w:type="spellEnd"/>
      <w:r w:rsidRPr="00615084">
        <w:rPr>
          <w:lang w:val="en-US"/>
        </w:rPr>
        <w:t xml:space="preserve"> </w:t>
      </w:r>
    </w:p>
    <w:p w:rsidR="005B0E11" w:rsidRPr="00615084" w:rsidRDefault="005B0E11" w:rsidP="005B0E11">
      <w:pPr>
        <w:spacing w:line="240" w:lineRule="exact"/>
        <w:rPr>
          <w:lang w:val="en-US"/>
        </w:rPr>
      </w:pPr>
    </w:p>
    <w:p w:rsidR="005B0E11" w:rsidRPr="00615084" w:rsidRDefault="005B0E11" w:rsidP="005B0E11">
      <w:pPr>
        <w:spacing w:line="240" w:lineRule="exact"/>
        <w:rPr>
          <w:lang w:val="en-US"/>
        </w:rPr>
      </w:pPr>
    </w:p>
    <w:p w:rsidR="005B0E11" w:rsidRPr="00430C54" w:rsidRDefault="005B0E11" w:rsidP="005B0E11">
      <w:pPr>
        <w:spacing w:line="240" w:lineRule="exact"/>
        <w:rPr>
          <w:rFonts w:cs="Arial"/>
          <w:szCs w:val="18"/>
        </w:rPr>
      </w:pPr>
      <w:r w:rsidRPr="00430C54">
        <w:rPr>
          <w:rFonts w:cs="Arial"/>
          <w:szCs w:val="18"/>
        </w:rPr>
        <w:t xml:space="preserve">[Naam en overige gegevens bank of financiële instelling]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garantienummer [garantienummer]</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DE ONDERGETEKENDE,</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bank of financiële instelling], gevestigd te [plaats] (de “Bank”)</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IN AANMERKING NEMENDE DAT: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Inschrijver], (statutair</w:t>
      </w:r>
      <w:r w:rsidRPr="00430C54">
        <w:rPr>
          <w:rStyle w:val="Voetnootmarkering"/>
          <w:rFonts w:cs="Arial"/>
          <w:szCs w:val="18"/>
        </w:rPr>
        <w:footnoteReference w:id="1"/>
      </w:r>
      <w:r w:rsidRPr="00430C54">
        <w:rPr>
          <w:rFonts w:cs="Arial"/>
          <w:szCs w:val="18"/>
        </w:rPr>
        <w:t>) gevestigd te [plaats], kantoorhoudende te ([postcode]) [plaats] aan de [adres], hierna te noemen de "Inschrijver" op [datum] is uitgenodigd tot het indienen van een Inschrijving door</w:t>
      </w:r>
    </w:p>
    <w:p w:rsidR="005B0E11" w:rsidRPr="00430C54" w:rsidRDefault="005B0E11" w:rsidP="005B0E11">
      <w:pPr>
        <w:spacing w:line="240" w:lineRule="exact"/>
        <w:rPr>
          <w:rFonts w:cs="Arial"/>
          <w:szCs w:val="18"/>
        </w:rPr>
      </w:pPr>
      <w:r w:rsidRPr="00430C54">
        <w:rPr>
          <w:rFonts w:cs="Arial"/>
          <w:szCs w:val="18"/>
        </w:rPr>
        <w:t>de Staat der Nederlanden, het ministerie [naam Ministerie], hierna te noemen de "Aanbesteder" in het kader van de aanbestedingsprocedure van de DBFM-Overeenkomst [naam Project] met [kenmerk], hierna te noemen de “DBFM-Overeenkomst”;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de Inschrijver ingevolge de aanbestedingsleidraad [datum, kenmerk] (hierna te noemen: de “Aanbestedingsleidraad”) en</w:t>
      </w:r>
      <w:r w:rsidRPr="00430C54">
        <w:rPr>
          <w:i/>
          <w:iCs/>
          <w:szCs w:val="18"/>
        </w:rPr>
        <w:t xml:space="preserve"> </w:t>
      </w:r>
      <w:r w:rsidRPr="00430C54">
        <w:rPr>
          <w:rFonts w:cs="Arial"/>
          <w:szCs w:val="18"/>
        </w:rPr>
        <w:t>de DBFM-Overeenkomst gehouden is ten behoeve van de Aanbesteder een bankgarantie te doen stellen tot zekerheid voor de nakoming van zijn verplichting jegens de Aanbesteder tot betaling van een boete wanneer hij zijn Inschrijving niet binnen</w:t>
      </w:r>
      <w:r>
        <w:rPr>
          <w:rFonts w:cs="Arial"/>
          <w:szCs w:val="18"/>
        </w:rPr>
        <w:t xml:space="preserve"> 18 weken</w:t>
      </w:r>
      <w:r w:rsidRPr="00430C54">
        <w:rPr>
          <w:rFonts w:cs="Arial"/>
          <w:szCs w:val="18"/>
        </w:rPr>
        <w:t xml:space="preserve"> onvoorwaardelijk gestand doet en zijn verplichting tot betaling van een vergoeding wanneer hij niet uiterlijk op [datum: [gestanddoeningstermijn] Financial Close zoals nader beschreven in de DBFM-Overeenkomst bereikt;</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ondergetekende bereid is de desbetreffende bankgarantie ten gunste van de Aanbesteder te stellen onder na te noemen voorwaarden;</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VERKLAART ALS VOLGT:</w:t>
      </w:r>
    </w:p>
    <w:p w:rsidR="005B0E11" w:rsidRPr="00430C54" w:rsidRDefault="005B0E11" w:rsidP="005B0E11">
      <w:pPr>
        <w:spacing w:line="240" w:lineRule="exact"/>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1.</w:t>
      </w:r>
      <w:r w:rsidRPr="00430C54">
        <w:rPr>
          <w:rFonts w:cs="Arial"/>
          <w:szCs w:val="18"/>
        </w:rPr>
        <w:tab/>
        <w:t xml:space="preserve">De Bank stelt zich hierbij als zelfstandige verbintenis tegenover de Aanbesteder onherroepelijk en onvoorwaardelijk garant voor de verplichting van Geselecteerde Inschrijver op grond van de Aanbestedingsleidraad tot betaling van een boete wanneer hij zijn Inschrijving niet binnen [gestanddoeningstermijn] onvoorwaardelijk gestand doet en voor zijn verplichting op grond van de DBFM-Overeenkomst tot betaling van een vergoeding wanneer hij niet uiterlijk op [datum [gestanddoeningstermijn] Financial Close  bereikt, zulks tot een maximumbedrag van € </w:t>
      </w:r>
      <w:r>
        <w:rPr>
          <w:rFonts w:cs="Arial"/>
          <w:szCs w:val="18"/>
        </w:rPr>
        <w:t xml:space="preserve">5.000.000 (vijf </w:t>
      </w:r>
      <w:r w:rsidRPr="00430C54">
        <w:rPr>
          <w:rFonts w:cs="Arial"/>
          <w:szCs w:val="18"/>
        </w:rPr>
        <w:t>miljoen</w:t>
      </w:r>
      <w:r>
        <w:rPr>
          <w:rFonts w:cs="Arial"/>
          <w:szCs w:val="18"/>
        </w:rPr>
        <w:t xml:space="preserve"> euro)</w:t>
      </w:r>
      <w:r w:rsidRPr="00430C54">
        <w:rPr>
          <w:rFonts w:cs="Arial"/>
          <w:szCs w:val="18"/>
        </w:rPr>
        <w:t>. Deze bankgarantie is een abstracte afroepgarantie. De Bank komt in geen geval een beroep toe op de onderliggende rechtsverhouding tussen de Aanbesteder en de Inschrijver voortvloeiend uit de Aanbestedingsleidraad en/of als vervat in de DBFM-Overeenkomst;</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2.</w:t>
      </w:r>
      <w:r w:rsidRPr="00430C54">
        <w:rPr>
          <w:rFonts w:cs="Arial"/>
          <w:szCs w:val="18"/>
        </w:rPr>
        <w:tab/>
        <w:t>Met het oog op het bepaalde onder 1. verbindt de Bank zich jegens de Aanbesteder om op eerste schriftelijk verzoek van de Aanbesteder zonder opgaaf van redenen te verlangen of nader bewijs te vragen aan deze te zullen voldoen als eigen verplichting al hetgeen de Aanbesteder jegens de Bank verklaart uit hoofde van de voornoemde verplichting tot het bereiken van Financial Close van de Geselecteerde Inschrijver te vorderen te hebben, zulks met inachtneming van het onder 1. van deze bankgarantie bedoelde maximumbedrag.</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3.</w:t>
      </w:r>
      <w:r w:rsidRPr="00430C54">
        <w:rPr>
          <w:rFonts w:cs="Arial"/>
          <w:szCs w:val="18"/>
        </w:rPr>
        <w:tab/>
        <w:t xml:space="preserve">Deze bankgarantie heeft een geldigheidstermijn van </w:t>
      </w:r>
      <w:r>
        <w:rPr>
          <w:rFonts w:cs="Arial"/>
          <w:szCs w:val="18"/>
        </w:rPr>
        <w:t xml:space="preserve">22 </w:t>
      </w:r>
      <w:r w:rsidRPr="00430C54">
        <w:rPr>
          <w:rFonts w:cs="Arial"/>
          <w:szCs w:val="18"/>
        </w:rPr>
        <w:t>weken</w:t>
      </w:r>
      <w:r>
        <w:rPr>
          <w:rFonts w:cs="Arial"/>
          <w:szCs w:val="18"/>
        </w:rPr>
        <w:t xml:space="preserve"> </w:t>
      </w:r>
      <w:r w:rsidRPr="00430C54">
        <w:rPr>
          <w:rFonts w:cs="Arial"/>
          <w:szCs w:val="18"/>
        </w:rPr>
        <w:t>na datum [uiterste datum Inschrijving], en vervalt derhalve op [datum invullen].</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lastRenderedPageBreak/>
        <w:t>4.</w:t>
      </w:r>
      <w:r w:rsidRPr="00430C54">
        <w:rPr>
          <w:rFonts w:cs="Arial"/>
          <w:szCs w:val="18"/>
        </w:rPr>
        <w:tab/>
        <w:t xml:space="preserve">Deze bankgarantie kan eerder vervallen dan de vervaldatum hierboven genoemd onder 3, indien de Uitvoeringsgarantie als bedoeld in artikel </w:t>
      </w:r>
      <w:r>
        <w:rPr>
          <w:rFonts w:cs="Arial"/>
          <w:szCs w:val="18"/>
        </w:rPr>
        <w:t>3.3</w:t>
      </w:r>
      <w:r w:rsidRPr="00430C54">
        <w:rPr>
          <w:rFonts w:cs="Arial"/>
          <w:szCs w:val="18"/>
        </w:rPr>
        <w:t xml:space="preserve"> van de DBFM-Overeenkomst is gesteld, of indien Financial Close is bereikt met een andere partij dan de Inschrijver, hetgeen de Bank zal blijken uit de ontvangst van een schriftelijke decharge van de Aanbesteder, al dan niet vergezeld van deze originele bankgarantie. </w:t>
      </w:r>
    </w:p>
    <w:p w:rsidR="005B0E11" w:rsidRPr="00430C54" w:rsidRDefault="005B0E11" w:rsidP="005B0E11">
      <w:pPr>
        <w:spacing w:line="240" w:lineRule="exact"/>
        <w:ind w:left="720" w:hanging="720"/>
        <w:rPr>
          <w:rFonts w:cs="Arial"/>
          <w:szCs w:val="18"/>
        </w:rPr>
      </w:pPr>
    </w:p>
    <w:p w:rsidR="005B0E11" w:rsidRPr="00430C54" w:rsidRDefault="005B0E11" w:rsidP="005B0E11">
      <w:pPr>
        <w:spacing w:line="240" w:lineRule="exact"/>
        <w:ind w:left="720" w:hanging="720"/>
        <w:rPr>
          <w:rFonts w:cs="Arial"/>
          <w:szCs w:val="18"/>
        </w:rPr>
      </w:pPr>
      <w:r w:rsidRPr="00430C54">
        <w:rPr>
          <w:rFonts w:cs="Arial"/>
          <w:szCs w:val="18"/>
        </w:rPr>
        <w:t>5.</w:t>
      </w:r>
      <w:r w:rsidRPr="00430C54">
        <w:rPr>
          <w:rFonts w:cs="Arial"/>
          <w:szCs w:val="18"/>
        </w:rPr>
        <w:tab/>
        <w:t>Op deze bankgarantie is Nederlands recht van toepassing. Alle geschillen die mochten ontstaan naar aanleiding van deze bankgarantie zullen worden beslecht door de bevoegde rechter te Den Haag.</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Deze bankgarantie dient na afloop aan de ondergetekende te worden geretourneerd op het adres: [adres].</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[naam bank of financiële instelling]</w:t>
      </w:r>
    </w:p>
    <w:p w:rsidR="005B0E11" w:rsidRPr="00430C54" w:rsidRDefault="005B0E11" w:rsidP="005B0E11">
      <w:pPr>
        <w:spacing w:line="240" w:lineRule="exact"/>
        <w:rPr>
          <w:rFonts w:cs="Arial"/>
          <w:szCs w:val="18"/>
        </w:rPr>
      </w:pPr>
    </w:p>
    <w:p w:rsidR="005B0E11" w:rsidRPr="00430C54" w:rsidRDefault="005B0E11" w:rsidP="005B0E11">
      <w:pPr>
        <w:rPr>
          <w:rFonts w:cs="Arial"/>
          <w:szCs w:val="18"/>
        </w:rPr>
      </w:pPr>
      <w:r w:rsidRPr="00430C54">
        <w:rPr>
          <w:rFonts w:cs="Arial"/>
          <w:szCs w:val="18"/>
        </w:rPr>
        <w:t>[naam vertegenwoordigingsbevoegd natuurlijk persoon]</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[functie]</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[handtekening]</w:t>
      </w:r>
    </w:p>
    <w:p w:rsidR="005B0E11" w:rsidRPr="00430C54" w:rsidRDefault="005B0E11" w:rsidP="005B0E11">
      <w:pPr>
        <w:spacing w:line="240" w:lineRule="exact"/>
        <w:rPr>
          <w:rFonts w:cs="Arial"/>
          <w:szCs w:val="18"/>
        </w:rPr>
      </w:pPr>
    </w:p>
    <w:p w:rsidR="005B0E11" w:rsidRPr="00430C54" w:rsidRDefault="005B0E11" w:rsidP="005B0E11">
      <w:pPr>
        <w:pStyle w:val="Kop2"/>
      </w:pPr>
      <w:r w:rsidRPr="00430C54">
        <w:br w:type="page"/>
      </w:r>
      <w:bookmarkStart w:id="47" w:name="_Toc266807265"/>
      <w:bookmarkStart w:id="48" w:name="_Toc427068623"/>
      <w:bookmarkStart w:id="49" w:name="_Toc452539831"/>
      <w:bookmarkStart w:id="50" w:name="_Toc490744282"/>
      <w:bookmarkStart w:id="51" w:name="_Toc517073503"/>
      <w:r w:rsidRPr="00430C54">
        <w:lastRenderedPageBreak/>
        <w:t>bijlage 9.7: Eisen aan Financieel deel Inschrijving</w:t>
      </w:r>
      <w:bookmarkEnd w:id="47"/>
      <w:bookmarkEnd w:id="48"/>
      <w:bookmarkEnd w:id="49"/>
      <w:bookmarkEnd w:id="50"/>
      <w:bookmarkEnd w:id="51"/>
      <w:r w:rsidRPr="00430C54">
        <w:t xml:space="preserve"> </w:t>
      </w:r>
    </w:p>
    <w:p w:rsidR="005B0E11" w:rsidRPr="00430C54" w:rsidRDefault="005B0E11" w:rsidP="005B0E11">
      <w:pPr>
        <w:spacing w:line="240" w:lineRule="exact"/>
        <w:rPr>
          <w:rFonts w:cs="Arial"/>
          <w:szCs w:val="18"/>
        </w:rPr>
      </w:pPr>
    </w:p>
    <w:p w:rsidR="005B0E11" w:rsidRPr="00430C54" w:rsidRDefault="005B0E11" w:rsidP="005B0E11">
      <w:pPr>
        <w:rPr>
          <w:b/>
          <w:iCs/>
          <w:szCs w:val="18"/>
        </w:rPr>
      </w:pPr>
      <w:bookmarkStart w:id="52" w:name="_Ref347906848"/>
      <w:bookmarkStart w:id="53" w:name="_Toc381186252"/>
      <w:r w:rsidRPr="00430C54">
        <w:rPr>
          <w:b/>
          <w:iCs/>
          <w:szCs w:val="18"/>
        </w:rPr>
        <w:t>bijlage 9.7</w:t>
      </w:r>
      <w:r>
        <w:rPr>
          <w:b/>
          <w:iCs/>
          <w:szCs w:val="18"/>
        </w:rPr>
        <w:t xml:space="preserve"> A</w:t>
      </w:r>
      <w:r w:rsidRPr="00430C54">
        <w:rPr>
          <w:b/>
          <w:iCs/>
          <w:szCs w:val="18"/>
        </w:rPr>
        <w:t>: Oorspronkelijk Financieel Model</w:t>
      </w:r>
      <w:bookmarkEnd w:id="52"/>
      <w:bookmarkEnd w:id="53"/>
    </w:p>
    <w:p w:rsidR="005B0E11" w:rsidRPr="00430C54" w:rsidRDefault="005B0E11" w:rsidP="005B0E11">
      <w:pPr>
        <w:rPr>
          <w:rFonts w:cs="Verdana"/>
          <w:b/>
          <w:bCs/>
          <w:szCs w:val="18"/>
        </w:rPr>
      </w:pPr>
    </w:p>
    <w:p w:rsidR="005B0E11" w:rsidRPr="00430C54" w:rsidRDefault="005B0E11" w:rsidP="005B0E11">
      <w:pPr>
        <w:rPr>
          <w:rFonts w:cs="Verdana"/>
          <w:b/>
          <w:bCs/>
          <w:szCs w:val="18"/>
        </w:rPr>
      </w:pPr>
      <w:r w:rsidRPr="00430C54">
        <w:rPr>
          <w:rFonts w:cs="Verdana"/>
          <w:b/>
          <w:bCs/>
          <w:szCs w:val="18"/>
        </w:rPr>
        <w:t>1.</w:t>
      </w:r>
      <w:r w:rsidRPr="00430C54">
        <w:rPr>
          <w:rFonts w:cs="Verdana"/>
          <w:b/>
          <w:bCs/>
          <w:szCs w:val="18"/>
        </w:rPr>
        <w:tab/>
        <w:t>Omschrijving</w:t>
      </w:r>
    </w:p>
    <w:p w:rsidR="005B0E11" w:rsidRPr="00430C54" w:rsidRDefault="005B0E11" w:rsidP="005B0E11">
      <w:pPr>
        <w:rPr>
          <w:rFonts w:cs="Verdana"/>
          <w:b/>
          <w:bCs/>
          <w:szCs w:val="18"/>
        </w:rPr>
      </w:pPr>
    </w:p>
    <w:p w:rsidR="005B0E11" w:rsidRPr="00430C54" w:rsidRDefault="005B0E11" w:rsidP="005B0E11">
      <w:pPr>
        <w:spacing w:line="240" w:lineRule="exact"/>
        <w:rPr>
          <w:rFonts w:cs="Arial"/>
          <w:szCs w:val="18"/>
        </w:rPr>
      </w:pPr>
      <w:r w:rsidRPr="00430C54">
        <w:rPr>
          <w:rFonts w:cs="Arial"/>
          <w:szCs w:val="18"/>
        </w:rPr>
        <w:t xml:space="preserve">Het Oorspronkelijk Financieel Model is het model waarmee de Inschrijver zijn Inschrijving financieel onderbouwt.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 xml:space="preserve">De Aanbesteder kan het Oorspronkelijk Financieel Model gebruiken om de plausibiliteit en consistentie van de financiële aannamen en uitkomsten vast te stellen. Op de Contractdatum zullen Partijen het Oorspronkelijk Financieel Model waarmerken. Voor de wijze waarop het Oorspronkelijk Financieel Model wordt ingezet na de Contractdatum verwijst de Aanbesteder naar artikel 3.5 van de DBFM-Overeenkomst. </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Inschrijvers moeten een concept van hun Oorspronkelijk Financieel Model indienen tijdens de Tweede fase Dialoog en bespreken met de Aanbesteder, waarbij ter sprake komt of het ingediende concept Oorspronkelijk Financieel Model voldoet aan de daaraan gestelde eisen.</w:t>
      </w:r>
    </w:p>
    <w:p w:rsidR="005B0E11" w:rsidRPr="00430C54" w:rsidRDefault="005B0E11" w:rsidP="005B0E11">
      <w:pPr>
        <w:spacing w:line="240" w:lineRule="exact"/>
        <w:rPr>
          <w:rFonts w:cs="Arial"/>
          <w:szCs w:val="18"/>
        </w:rPr>
      </w:pPr>
    </w:p>
    <w:p w:rsidR="005B0E11" w:rsidRPr="00430C54" w:rsidRDefault="005B0E11" w:rsidP="005B0E11">
      <w:pPr>
        <w:spacing w:line="240" w:lineRule="exact"/>
        <w:rPr>
          <w:rFonts w:cs="Arial"/>
          <w:szCs w:val="18"/>
        </w:rPr>
      </w:pPr>
      <w:r w:rsidRPr="00430C54">
        <w:rPr>
          <w:rFonts w:cs="Arial"/>
          <w:szCs w:val="18"/>
        </w:rPr>
        <w:t>Het Oorspronkelijk Financieel Model mag in het Engels worden ingediend.</w:t>
      </w:r>
    </w:p>
    <w:p w:rsidR="005B0E11" w:rsidRPr="00430C54" w:rsidRDefault="005B0E11" w:rsidP="005B0E11">
      <w:pPr>
        <w:rPr>
          <w:rFonts w:cs="Verdana"/>
          <w:szCs w:val="18"/>
        </w:rPr>
      </w:pPr>
    </w:p>
    <w:p w:rsidR="005B0E11" w:rsidRPr="00430C54" w:rsidRDefault="005B0E11" w:rsidP="005B0E11">
      <w:pPr>
        <w:rPr>
          <w:rFonts w:cs="Verdana"/>
          <w:szCs w:val="18"/>
        </w:rPr>
      </w:pPr>
    </w:p>
    <w:p w:rsidR="005B0E11" w:rsidRPr="00430C54" w:rsidRDefault="005B0E11" w:rsidP="005B0E11">
      <w:pPr>
        <w:rPr>
          <w:rFonts w:cs="Verdana"/>
          <w:b/>
          <w:bCs/>
          <w:szCs w:val="18"/>
        </w:rPr>
      </w:pPr>
      <w:r w:rsidRPr="00430C54">
        <w:rPr>
          <w:rFonts w:cs="Verdana"/>
          <w:b/>
          <w:bCs/>
          <w:szCs w:val="18"/>
        </w:rPr>
        <w:t>2.</w:t>
      </w:r>
      <w:r w:rsidRPr="00430C54">
        <w:rPr>
          <w:rFonts w:cs="Verdana"/>
          <w:b/>
          <w:bCs/>
          <w:szCs w:val="18"/>
        </w:rPr>
        <w:tab/>
        <w:t>Eisen aan het Oorspronkelijk Financieel Model</w:t>
      </w:r>
    </w:p>
    <w:p w:rsidR="005B0E11" w:rsidRPr="00430C54" w:rsidRDefault="005B0E11" w:rsidP="005B0E11">
      <w:pPr>
        <w:rPr>
          <w:rFonts w:cs="Verdana"/>
          <w:b/>
          <w:bCs/>
          <w:szCs w:val="18"/>
          <w:u w:val="single"/>
        </w:rPr>
      </w:pPr>
    </w:p>
    <w:p w:rsidR="005B0E11" w:rsidRPr="00430C54" w:rsidRDefault="005B0E11" w:rsidP="005B0E11">
      <w:pPr>
        <w:spacing w:line="240" w:lineRule="exact"/>
        <w:rPr>
          <w:rFonts w:cs="Arial"/>
          <w:szCs w:val="18"/>
        </w:rPr>
      </w:pPr>
      <w:r w:rsidRPr="00430C54">
        <w:rPr>
          <w:rFonts w:cs="Arial"/>
          <w:szCs w:val="18"/>
        </w:rPr>
        <w:t xml:space="preserve">Het Oorspronkelijk Financieel Model moet voldoen aan de hieronder opgenomen eisen. </w:t>
      </w:r>
    </w:p>
    <w:p w:rsidR="005B0E11" w:rsidRPr="00430C54" w:rsidRDefault="005B0E11" w:rsidP="005B0E11">
      <w:pPr>
        <w:rPr>
          <w:rFonts w:cs="Verdana"/>
          <w:szCs w:val="18"/>
        </w:rPr>
      </w:pPr>
    </w:p>
    <w:p w:rsidR="005B0E11" w:rsidRPr="00430C54" w:rsidRDefault="005B0E11" w:rsidP="005B0E11">
      <w:pPr>
        <w:rPr>
          <w:rFonts w:cs="Verdana"/>
          <w:i/>
          <w:iCs/>
          <w:szCs w:val="18"/>
        </w:rPr>
      </w:pPr>
      <w:r w:rsidRPr="00430C54">
        <w:rPr>
          <w:rFonts w:cs="Verdana"/>
          <w:i/>
          <w:iCs/>
          <w:szCs w:val="18"/>
        </w:rPr>
        <w:t>2.1</w:t>
      </w:r>
      <w:r w:rsidRPr="00430C54">
        <w:rPr>
          <w:rFonts w:cs="Verdana"/>
          <w:i/>
          <w:iCs/>
          <w:szCs w:val="18"/>
        </w:rPr>
        <w:tab/>
        <w:t>Organisatorische eisen</w:t>
      </w:r>
    </w:p>
    <w:p w:rsidR="005B0E11" w:rsidRPr="00430C54" w:rsidRDefault="005B0E11" w:rsidP="005B0E11">
      <w:pPr>
        <w:numPr>
          <w:ilvl w:val="0"/>
          <w:numId w:val="33"/>
        </w:numPr>
        <w:spacing w:line="260" w:lineRule="exact"/>
        <w:rPr>
          <w:rFonts w:cs="Verdana"/>
          <w:szCs w:val="18"/>
        </w:rPr>
      </w:pPr>
      <w:r>
        <w:rPr>
          <w:rFonts w:cs="Verdana"/>
          <w:szCs w:val="18"/>
        </w:rPr>
        <w:t>H</w:t>
      </w:r>
      <w:r w:rsidRPr="00430C54">
        <w:rPr>
          <w:rFonts w:cs="Verdana"/>
          <w:szCs w:val="18"/>
        </w:rPr>
        <w:t xml:space="preserve">et Oorspronkelijk Financieel Model bestaat uit een rekenmodel met handleiding en gebruiksinstructies, een </w:t>
      </w:r>
      <w:proofErr w:type="spellStart"/>
      <w:r w:rsidRPr="0048496B">
        <w:rPr>
          <w:rFonts w:cs="Verdana"/>
          <w:i/>
          <w:szCs w:val="18"/>
        </w:rPr>
        <w:t>databook</w:t>
      </w:r>
      <w:proofErr w:type="spellEnd"/>
      <w:r w:rsidRPr="00430C54">
        <w:rPr>
          <w:rFonts w:cs="Verdana"/>
          <w:szCs w:val="18"/>
        </w:rPr>
        <w:t xml:space="preserve"> en </w:t>
      </w:r>
      <w:r w:rsidRPr="0048496B">
        <w:rPr>
          <w:rFonts w:cs="Verdana"/>
          <w:i/>
          <w:szCs w:val="18"/>
        </w:rPr>
        <w:t>accounting</w:t>
      </w:r>
      <w:r w:rsidRPr="00430C54">
        <w:rPr>
          <w:rFonts w:cs="Verdana"/>
          <w:szCs w:val="18"/>
        </w:rPr>
        <w:t xml:space="preserve"> en </w:t>
      </w:r>
      <w:proofErr w:type="spellStart"/>
      <w:r w:rsidRPr="0048496B">
        <w:rPr>
          <w:rFonts w:cs="Verdana"/>
          <w:i/>
          <w:szCs w:val="18"/>
        </w:rPr>
        <w:t>tax</w:t>
      </w:r>
      <w:proofErr w:type="spellEnd"/>
      <w:r w:rsidRPr="0048496B">
        <w:rPr>
          <w:rFonts w:cs="Verdana"/>
          <w:i/>
          <w:szCs w:val="18"/>
        </w:rPr>
        <w:t xml:space="preserve"> memoranda</w:t>
      </w:r>
      <w:r w:rsidRPr="00430C54">
        <w:rPr>
          <w:rFonts w:cs="Verdana"/>
          <w:szCs w:val="18"/>
        </w:rPr>
        <w:t>. Het rekenmodel moet gevuld zijn met cijfers zodat de rekenkundige werking van het model inzichtelijk is</w:t>
      </w:r>
      <w:r>
        <w:rPr>
          <w:rFonts w:cs="Verdana"/>
          <w:szCs w:val="18"/>
        </w:rPr>
        <w:t>.</w:t>
      </w:r>
    </w:p>
    <w:p w:rsidR="005B0E11" w:rsidRPr="00430C54" w:rsidRDefault="005B0E11" w:rsidP="005B0E11">
      <w:pPr>
        <w:numPr>
          <w:ilvl w:val="0"/>
          <w:numId w:val="33"/>
        </w:numPr>
        <w:spacing w:line="260" w:lineRule="exact"/>
        <w:rPr>
          <w:rFonts w:cs="Verdana"/>
          <w:szCs w:val="18"/>
        </w:rPr>
      </w:pPr>
      <w:r>
        <w:rPr>
          <w:rFonts w:cs="Verdana"/>
          <w:szCs w:val="18"/>
        </w:rPr>
        <w:t>D</w:t>
      </w:r>
      <w:r w:rsidRPr="00430C54">
        <w:rPr>
          <w:rFonts w:cs="Verdana"/>
          <w:szCs w:val="18"/>
        </w:rPr>
        <w:t xml:space="preserve">e Inschrijver moet het Oorspronkelijk Financieel Model als </w:t>
      </w:r>
      <w:proofErr w:type="spellStart"/>
      <w:r w:rsidRPr="00CA392C">
        <w:rPr>
          <w:rFonts w:cs="Verdana"/>
          <w:i/>
          <w:szCs w:val="18"/>
        </w:rPr>
        <w:t>softcopy</w:t>
      </w:r>
      <w:proofErr w:type="spellEnd"/>
      <w:r w:rsidRPr="00430C54">
        <w:rPr>
          <w:rFonts w:cs="Verdana"/>
          <w:szCs w:val="18"/>
        </w:rPr>
        <w:t xml:space="preserve"> indienen. </w:t>
      </w:r>
    </w:p>
    <w:p w:rsidR="005B0E11" w:rsidRPr="00430C54" w:rsidRDefault="005B0E11" w:rsidP="005B0E11">
      <w:pPr>
        <w:numPr>
          <w:ilvl w:val="0"/>
          <w:numId w:val="33"/>
        </w:numPr>
        <w:spacing w:line="260" w:lineRule="exact"/>
        <w:rPr>
          <w:rFonts w:cs="Verdana"/>
          <w:szCs w:val="18"/>
        </w:rPr>
      </w:pPr>
      <w:r>
        <w:rPr>
          <w:rFonts w:cs="Verdana"/>
          <w:szCs w:val="18"/>
        </w:rPr>
        <w:t>D</w:t>
      </w:r>
      <w:r w:rsidRPr="00430C54">
        <w:rPr>
          <w:rFonts w:cs="Verdana"/>
          <w:szCs w:val="18"/>
        </w:rPr>
        <w:t>e Aanbesteder eist dat het in te dienen Oorspronkelijk Financieel Model als onderdeel van het kwantitatief deel van de Inschrijving, is voorzien van een verklaring van een onafhankelijke (model) auditor die verklaart dat het Oorspronkelijk Financieel Model voldoet aan de door de Aanbesteder gestelde eisen én dat het model geen model</w:t>
      </w:r>
      <w:r>
        <w:rPr>
          <w:rFonts w:cs="Verdana"/>
          <w:szCs w:val="18"/>
        </w:rPr>
        <w:t>-</w:t>
      </w:r>
      <w:r w:rsidRPr="00430C54">
        <w:rPr>
          <w:rFonts w:cs="Verdana"/>
          <w:szCs w:val="18"/>
        </w:rPr>
        <w:t>technische fouten bevat die materiële consequenties hebben. De Aanbesteder staat toe dat de bedoelde verklaring van een onafhankelijk auditor in de Engelse taal is opgesteld en dat de verklaring op naam van de Inschrijver gesteld is.</w:t>
      </w:r>
    </w:p>
    <w:p w:rsidR="005B0E11" w:rsidRPr="00430C54" w:rsidRDefault="005B0E11" w:rsidP="005B0E11">
      <w:pPr>
        <w:numPr>
          <w:ilvl w:val="0"/>
          <w:numId w:val="33"/>
        </w:numPr>
        <w:spacing w:line="260" w:lineRule="exact"/>
        <w:rPr>
          <w:rFonts w:cs="Verdana"/>
          <w:szCs w:val="18"/>
        </w:rPr>
      </w:pPr>
      <w:r>
        <w:rPr>
          <w:rFonts w:cs="Verdana"/>
          <w:szCs w:val="18"/>
        </w:rPr>
        <w:t>D</w:t>
      </w:r>
      <w:r w:rsidRPr="00430C54">
        <w:rPr>
          <w:rFonts w:cs="Verdana"/>
          <w:szCs w:val="18"/>
        </w:rPr>
        <w:t>e handleiding bij het rekenmodel moet een verificatietabel bevatten waarin ten minste is opgenomen:</w:t>
      </w:r>
    </w:p>
    <w:p w:rsidR="005B0E11" w:rsidRPr="00430C54" w:rsidRDefault="005B0E11" w:rsidP="005B0E11">
      <w:pPr>
        <w:numPr>
          <w:ilvl w:val="1"/>
          <w:numId w:val="33"/>
        </w:numPr>
        <w:spacing w:line="260" w:lineRule="exact"/>
        <w:rPr>
          <w:rFonts w:cs="Verdana"/>
          <w:szCs w:val="18"/>
        </w:rPr>
      </w:pPr>
      <w:r>
        <w:rPr>
          <w:rFonts w:cs="Verdana"/>
          <w:szCs w:val="18"/>
        </w:rPr>
        <w:t>d</w:t>
      </w:r>
      <w:r w:rsidRPr="00430C54">
        <w:rPr>
          <w:rFonts w:cs="Verdana"/>
          <w:szCs w:val="18"/>
        </w:rPr>
        <w:t>e (letterlijke) eisen die de Aanbesteder stelt aan het Oorspronkelijk Financieel Model; en</w:t>
      </w:r>
    </w:p>
    <w:p w:rsidR="005B0E11" w:rsidRPr="00430C54" w:rsidRDefault="005B0E11" w:rsidP="005B0E11">
      <w:pPr>
        <w:numPr>
          <w:ilvl w:val="1"/>
          <w:numId w:val="33"/>
        </w:numPr>
        <w:spacing w:line="260" w:lineRule="exact"/>
        <w:rPr>
          <w:rFonts w:cs="Verdana"/>
          <w:szCs w:val="18"/>
        </w:rPr>
      </w:pPr>
      <w:r>
        <w:rPr>
          <w:rFonts w:cs="Verdana"/>
          <w:szCs w:val="18"/>
        </w:rPr>
        <w:t>e</w:t>
      </w:r>
      <w:r w:rsidRPr="00430C54">
        <w:rPr>
          <w:rFonts w:cs="Verdana"/>
          <w:szCs w:val="18"/>
        </w:rPr>
        <w:t>en oordeel van de Inschrijver of al dan niet aan de desbetreffende eis is voldaan; en</w:t>
      </w:r>
    </w:p>
    <w:p w:rsidR="005B0E11" w:rsidRPr="00430C54" w:rsidRDefault="005B0E11" w:rsidP="005B0E11">
      <w:pPr>
        <w:numPr>
          <w:ilvl w:val="1"/>
          <w:numId w:val="33"/>
        </w:numPr>
        <w:spacing w:line="260" w:lineRule="exact"/>
        <w:rPr>
          <w:rFonts w:cs="Verdana"/>
          <w:szCs w:val="18"/>
        </w:rPr>
      </w:pPr>
      <w:r>
        <w:rPr>
          <w:rFonts w:cs="Verdana"/>
          <w:szCs w:val="18"/>
        </w:rPr>
        <w:t>e</w:t>
      </w:r>
      <w:r w:rsidRPr="00430C54">
        <w:rPr>
          <w:rFonts w:cs="Verdana"/>
          <w:szCs w:val="18"/>
        </w:rPr>
        <w:t>en toelichting waaruit blijkt dat aan de desbetreffende eis is voldaan, inclusief (waar mogelijk) een eenduidige referentie naar de plaats in het Oorspronkelijk Financieel Model.</w:t>
      </w:r>
      <w:r w:rsidRPr="00430C54">
        <w:rPr>
          <w:rFonts w:cs="Verdana"/>
          <w:szCs w:val="18"/>
        </w:rPr>
        <w:br/>
      </w:r>
    </w:p>
    <w:p w:rsidR="005B0E11" w:rsidRPr="00430C54" w:rsidRDefault="005B0E11" w:rsidP="005B0E11">
      <w:pPr>
        <w:rPr>
          <w:rFonts w:cs="Verdana"/>
          <w:i/>
          <w:iCs/>
          <w:szCs w:val="18"/>
        </w:rPr>
      </w:pPr>
      <w:r w:rsidRPr="00430C54">
        <w:rPr>
          <w:rFonts w:cs="Verdana"/>
          <w:i/>
          <w:iCs/>
          <w:szCs w:val="18"/>
        </w:rPr>
        <w:t>2.2</w:t>
      </w:r>
      <w:r w:rsidRPr="00430C54">
        <w:rPr>
          <w:rFonts w:cs="Verdana"/>
          <w:i/>
          <w:iCs/>
          <w:szCs w:val="18"/>
        </w:rPr>
        <w:tab/>
        <w:t>Functionele eisen</w:t>
      </w:r>
    </w:p>
    <w:p w:rsidR="005B0E11" w:rsidRPr="00430C54" w:rsidRDefault="005B0E11" w:rsidP="005B0E11">
      <w:pPr>
        <w:rPr>
          <w:rFonts w:cs="Verdana"/>
          <w:szCs w:val="18"/>
        </w:rPr>
      </w:pPr>
      <w:r w:rsidRPr="00430C54">
        <w:rPr>
          <w:rFonts w:cs="Verdana"/>
          <w:szCs w:val="18"/>
        </w:rPr>
        <w:t>De Inschrijver moet de modelstructuur en rekenregels van het Oorspronkelijk Financieel Model zodanig vormgeven dat het Oorspronkelijk Financieel Model aan onderstaande functionele eisen voldoet</w:t>
      </w:r>
      <w:r>
        <w:rPr>
          <w:rFonts w:cs="Verdana"/>
          <w:szCs w:val="18"/>
        </w:rPr>
        <w:t>:</w:t>
      </w:r>
    </w:p>
    <w:p w:rsidR="005B0E11" w:rsidRPr="00430C54" w:rsidRDefault="005B0E11" w:rsidP="005B0E11">
      <w:pPr>
        <w:rPr>
          <w:rFonts w:cs="Verdana"/>
          <w:szCs w:val="18"/>
        </w:rPr>
      </w:pPr>
    </w:p>
    <w:p w:rsidR="005B0E11" w:rsidRPr="00430C54" w:rsidRDefault="005B0E11" w:rsidP="005B0E11">
      <w:pPr>
        <w:numPr>
          <w:ilvl w:val="0"/>
          <w:numId w:val="34"/>
        </w:numPr>
        <w:spacing w:line="260" w:lineRule="exact"/>
        <w:rPr>
          <w:rFonts w:cs="Verdana"/>
          <w:szCs w:val="18"/>
        </w:rPr>
      </w:pPr>
      <w:r>
        <w:rPr>
          <w:rFonts w:cs="Verdana"/>
          <w:szCs w:val="18"/>
        </w:rPr>
        <w:t>e</w:t>
      </w:r>
      <w:r w:rsidRPr="00430C54">
        <w:rPr>
          <w:rFonts w:cs="Verdana"/>
          <w:szCs w:val="18"/>
        </w:rPr>
        <w:t>enduidig en expliciet zichtbaar uitrekenen c.q. vaststellen van de Bruto Beschikbaarheidsvergoeding;</w:t>
      </w:r>
    </w:p>
    <w:p w:rsidR="005B0E11" w:rsidRPr="00430C54" w:rsidRDefault="005B0E11" w:rsidP="005B0E11">
      <w:pPr>
        <w:numPr>
          <w:ilvl w:val="0"/>
          <w:numId w:val="34"/>
        </w:numPr>
        <w:spacing w:line="260" w:lineRule="exact"/>
        <w:rPr>
          <w:rFonts w:cs="Verdana"/>
          <w:szCs w:val="18"/>
        </w:rPr>
      </w:pPr>
      <w:r>
        <w:rPr>
          <w:rFonts w:cs="Verdana"/>
          <w:szCs w:val="18"/>
        </w:rPr>
        <w:lastRenderedPageBreak/>
        <w:t>e</w:t>
      </w:r>
      <w:r w:rsidRPr="00430C54">
        <w:rPr>
          <w:rFonts w:cs="Verdana"/>
          <w:szCs w:val="18"/>
        </w:rPr>
        <w:t xml:space="preserve">enduidig en expliciet zichtbaar uitrekenen c.q. vaststellen van de Gewogen Gemiddelde Vermogenskostenvoet. De Gewogen Gemiddelde Vermogenskostenvoet moet worden vastgesteld als het gewogen gemiddelde nominale project rendement na belasting (‘Post-Tax </w:t>
      </w:r>
      <w:proofErr w:type="spellStart"/>
      <w:r w:rsidRPr="00430C54">
        <w:rPr>
          <w:rFonts w:cs="Verdana"/>
          <w:szCs w:val="18"/>
        </w:rPr>
        <w:t>Nominal</w:t>
      </w:r>
      <w:proofErr w:type="spellEnd"/>
      <w:r w:rsidRPr="00430C54">
        <w:rPr>
          <w:rFonts w:cs="Verdana"/>
          <w:szCs w:val="18"/>
        </w:rPr>
        <w:t xml:space="preserve"> Project IRR') dat wordt berekend op basis van de nominale operationele project kasstroom na belasting (bestaande uit alle niet-</w:t>
      </w:r>
      <w:proofErr w:type="spellStart"/>
      <w:r w:rsidRPr="00430C54">
        <w:rPr>
          <w:rFonts w:cs="Verdana"/>
          <w:szCs w:val="18"/>
        </w:rPr>
        <w:t>financieringsgerelateerde</w:t>
      </w:r>
      <w:proofErr w:type="spellEnd"/>
      <w:r w:rsidRPr="00430C54">
        <w:rPr>
          <w:rFonts w:cs="Verdana"/>
          <w:szCs w:val="18"/>
        </w:rPr>
        <w:t xml:space="preserve"> kasstromen);</w:t>
      </w:r>
    </w:p>
    <w:p w:rsidR="005B0E11" w:rsidRPr="00430C54" w:rsidRDefault="005B0E11" w:rsidP="005B0E11">
      <w:pPr>
        <w:numPr>
          <w:ilvl w:val="0"/>
          <w:numId w:val="34"/>
        </w:numPr>
        <w:spacing w:line="260" w:lineRule="exact"/>
        <w:rPr>
          <w:rFonts w:cs="Verdana"/>
          <w:szCs w:val="18"/>
        </w:rPr>
      </w:pPr>
      <w:r>
        <w:rPr>
          <w:rFonts w:cs="Verdana"/>
          <w:szCs w:val="18"/>
        </w:rPr>
        <w:t>k</w:t>
      </w:r>
      <w:r w:rsidRPr="00430C54">
        <w:rPr>
          <w:rFonts w:cs="Verdana"/>
          <w:szCs w:val="18"/>
        </w:rPr>
        <w:t xml:space="preserve">oppeling tussen de Bruto Beschikbaarheidsvergoeding en </w:t>
      </w:r>
      <w:r w:rsidRPr="00430C54">
        <w:rPr>
          <w:rFonts w:cs="Verdana"/>
          <w:szCs w:val="18"/>
        </w:rPr>
        <w:br/>
        <w:t xml:space="preserve">- de Reference </w:t>
      </w:r>
      <w:proofErr w:type="spellStart"/>
      <w:r w:rsidRPr="00430C54">
        <w:rPr>
          <w:rFonts w:cs="Verdana"/>
          <w:szCs w:val="18"/>
        </w:rPr>
        <w:t>Rates</w:t>
      </w:r>
      <w:proofErr w:type="spellEnd"/>
      <w:r w:rsidRPr="00430C54">
        <w:rPr>
          <w:rFonts w:cs="Verdana"/>
          <w:szCs w:val="18"/>
        </w:rPr>
        <w:t xml:space="preserve"> of de Swap Base </w:t>
      </w:r>
      <w:proofErr w:type="spellStart"/>
      <w:r w:rsidRPr="00430C54">
        <w:rPr>
          <w:rFonts w:cs="Verdana"/>
          <w:szCs w:val="18"/>
        </w:rPr>
        <w:t>Rate</w:t>
      </w:r>
      <w:proofErr w:type="spellEnd"/>
      <w:r w:rsidRPr="00430C54">
        <w:rPr>
          <w:rFonts w:cs="Verdana"/>
          <w:szCs w:val="18"/>
        </w:rPr>
        <w:t>; en</w:t>
      </w:r>
      <w:r w:rsidRPr="00430C54">
        <w:rPr>
          <w:rFonts w:cs="Verdana"/>
          <w:szCs w:val="18"/>
        </w:rPr>
        <w:br/>
        <w:t xml:space="preserve">- </w:t>
      </w:r>
      <w:r>
        <w:rPr>
          <w:rFonts w:eastAsia="Times New Roman" w:cstheme="minorBidi"/>
          <w:b/>
          <w:i/>
          <w:vanish/>
          <w:color w:val="3366FF"/>
          <w:sz w:val="16"/>
          <w:szCs w:val="16"/>
          <w:lang w:eastAsia="en-US"/>
        </w:rPr>
        <w:t>Alleen opnemen in</w:t>
      </w:r>
      <w:r w:rsidRPr="006454BB">
        <w:rPr>
          <w:rFonts w:eastAsia="Times New Roman" w:cstheme="minorBidi"/>
          <w:b/>
          <w:i/>
          <w:vanish/>
          <w:color w:val="3366FF"/>
          <w:sz w:val="16"/>
          <w:szCs w:val="16"/>
          <w:lang w:eastAsia="en-US"/>
        </w:rPr>
        <w:t xml:space="preserve">dien van </w:t>
      </w:r>
      <w:r w:rsidRPr="001501DA">
        <w:rPr>
          <w:rFonts w:eastAsia="Times New Roman" w:cstheme="minorBidi"/>
          <w:b/>
          <w:i/>
          <w:vanish/>
          <w:color w:val="3366FF"/>
          <w:sz w:val="16"/>
          <w:szCs w:val="16"/>
          <w:lang w:eastAsia="en-US"/>
        </w:rPr>
        <w:t>toepassing</w:t>
      </w:r>
      <w:r w:rsidRPr="00615084">
        <w:t xml:space="preserve"> de EIB Reference </w:t>
      </w:r>
      <w:proofErr w:type="spellStart"/>
      <w:r w:rsidRPr="00615084">
        <w:t>Rate</w:t>
      </w:r>
      <w:proofErr w:type="spellEnd"/>
      <w:r w:rsidRPr="001501DA">
        <w:rPr>
          <w:rFonts w:cs="Verdana"/>
          <w:szCs w:val="18"/>
        </w:rPr>
        <w:t>,</w:t>
      </w:r>
      <w:r w:rsidRPr="00430C54">
        <w:rPr>
          <w:rFonts w:cs="Verdana"/>
          <w:szCs w:val="18"/>
        </w:rPr>
        <w:t xml:space="preserve"> </w:t>
      </w:r>
      <w:r w:rsidRPr="00430C54">
        <w:rPr>
          <w:rFonts w:cs="Verdana"/>
          <w:szCs w:val="18"/>
        </w:rPr>
        <w:br/>
        <w:t>in overeenstemming met de door de Aanbesteder bekend te maken procedure zoals bedoeld in paragraaf 7.4 van de Aanbestedingsleidraad;</w:t>
      </w:r>
    </w:p>
    <w:p w:rsidR="005B0E11" w:rsidRPr="00430C54" w:rsidRDefault="005B0E11" w:rsidP="005B0E11">
      <w:pPr>
        <w:numPr>
          <w:ilvl w:val="0"/>
          <w:numId w:val="34"/>
        </w:numPr>
        <w:spacing w:line="260" w:lineRule="exact"/>
        <w:rPr>
          <w:rFonts w:cs="Verdana"/>
          <w:szCs w:val="18"/>
        </w:rPr>
      </w:pPr>
      <w:r>
        <w:rPr>
          <w:rFonts w:cs="Verdana"/>
          <w:szCs w:val="18"/>
        </w:rPr>
        <w:t>g</w:t>
      </w:r>
      <w:r w:rsidRPr="00430C54">
        <w:rPr>
          <w:rFonts w:cs="Verdana"/>
          <w:szCs w:val="18"/>
        </w:rPr>
        <w:t>ebruiksvriendelijkheid op ten minste de onderdelen rekensnelheid, het faciliteren van Financial Close en het uitvoeren van gevoeligheidsanalyses;</w:t>
      </w:r>
    </w:p>
    <w:p w:rsidR="005B0E11" w:rsidRPr="00430C54" w:rsidRDefault="005B0E11" w:rsidP="005B0E11">
      <w:pPr>
        <w:numPr>
          <w:ilvl w:val="0"/>
          <w:numId w:val="34"/>
        </w:numPr>
        <w:spacing w:line="260" w:lineRule="exact"/>
        <w:rPr>
          <w:rFonts w:cs="Verdana"/>
          <w:szCs w:val="18"/>
        </w:rPr>
      </w:pPr>
      <w:r>
        <w:rPr>
          <w:rFonts w:cs="Verdana"/>
          <w:szCs w:val="18"/>
        </w:rPr>
        <w:t>h</w:t>
      </w:r>
      <w:r w:rsidRPr="00430C54">
        <w:rPr>
          <w:rFonts w:cs="Verdana"/>
          <w:szCs w:val="18"/>
        </w:rPr>
        <w:t xml:space="preserve">et moet mogelijk zijn het Oorspronkelijk Financieel Model te optimaliseren en </w:t>
      </w:r>
      <w:proofErr w:type="spellStart"/>
      <w:r w:rsidRPr="00430C54">
        <w:rPr>
          <w:rFonts w:cs="Verdana"/>
          <w:szCs w:val="18"/>
        </w:rPr>
        <w:t>heroptimaliseren</w:t>
      </w:r>
      <w:proofErr w:type="spellEnd"/>
      <w:r w:rsidRPr="00430C54">
        <w:rPr>
          <w:rFonts w:cs="Verdana"/>
          <w:szCs w:val="18"/>
        </w:rPr>
        <w:t xml:space="preserve"> zonder het gebruik van macro’s (hiermee wordt bedoeld dat eventuele stappen die door een macro worden aangestuurd ook zelfstandig uit te voeren zijn). Hierdoor is het mogelijk om op transparante en functionele manier vast te stellen dat gelijke input resulteert in gelijke output.</w:t>
      </w:r>
    </w:p>
    <w:p w:rsidR="005B0E11" w:rsidRPr="00430C54" w:rsidRDefault="005B0E11" w:rsidP="005B0E11">
      <w:pPr>
        <w:rPr>
          <w:rFonts w:cs="Verdana"/>
          <w:szCs w:val="18"/>
        </w:rPr>
      </w:pPr>
    </w:p>
    <w:p w:rsidR="005B0E11" w:rsidRPr="00E27DD5" w:rsidRDefault="005B0E11" w:rsidP="005B0E11">
      <w:pPr>
        <w:rPr>
          <w:rFonts w:cs="Verdana"/>
          <w:i/>
          <w:iCs/>
          <w:szCs w:val="18"/>
        </w:rPr>
      </w:pPr>
      <w:r w:rsidRPr="00E27DD5">
        <w:rPr>
          <w:rFonts w:cs="Verdana"/>
          <w:i/>
          <w:iCs/>
          <w:szCs w:val="18"/>
        </w:rPr>
        <w:t>2.3</w:t>
      </w:r>
      <w:r>
        <w:rPr>
          <w:rFonts w:cs="Verdana"/>
          <w:i/>
          <w:iCs/>
          <w:szCs w:val="18"/>
        </w:rPr>
        <w:tab/>
      </w:r>
      <w:r w:rsidRPr="00E27DD5">
        <w:rPr>
          <w:rFonts w:cs="Verdana"/>
          <w:i/>
          <w:iCs/>
          <w:szCs w:val="18"/>
        </w:rPr>
        <w:tab/>
        <w:t>Inhoudelijke eisen</w:t>
      </w:r>
    </w:p>
    <w:p w:rsidR="005B0E11" w:rsidRPr="00430C54" w:rsidRDefault="005B0E11" w:rsidP="005B0E11">
      <w:pPr>
        <w:rPr>
          <w:rFonts w:cs="Verdana"/>
          <w:szCs w:val="18"/>
        </w:rPr>
      </w:pPr>
      <w:r w:rsidRPr="00430C54">
        <w:rPr>
          <w:rFonts w:cs="Verdana"/>
          <w:szCs w:val="18"/>
        </w:rPr>
        <w:t>De Inschrijver moet de modelstructuur en rekenregels van het Oorspronkelijk Financieel Model zodanig vormgeven dat het Oorspronkelijk Financieel Model aan onderstaande inhoudelijke eisen voldoet.</w:t>
      </w:r>
    </w:p>
    <w:p w:rsidR="005B0E11" w:rsidRPr="00430C54" w:rsidRDefault="005B0E11" w:rsidP="005B0E11">
      <w:pPr>
        <w:rPr>
          <w:rFonts w:cs="Verdana"/>
          <w:szCs w:val="18"/>
        </w:rPr>
      </w:pPr>
    </w:p>
    <w:p w:rsidR="005B0E11" w:rsidRPr="00430C54" w:rsidRDefault="005B0E11" w:rsidP="005B0E11">
      <w:pPr>
        <w:numPr>
          <w:ilvl w:val="0"/>
          <w:numId w:val="35"/>
        </w:numPr>
        <w:spacing w:line="260" w:lineRule="exact"/>
        <w:rPr>
          <w:rFonts w:cs="Verdana"/>
          <w:szCs w:val="18"/>
        </w:rPr>
      </w:pPr>
      <w:r w:rsidRPr="00430C54">
        <w:rPr>
          <w:rFonts w:cs="Verdana"/>
          <w:szCs w:val="18"/>
        </w:rPr>
        <w:t>Het Oorspronkelijk Financieel Model moet in overeenstemming zijn met “</w:t>
      </w:r>
      <w:proofErr w:type="spellStart"/>
      <w:r w:rsidRPr="00430C54">
        <w:rPr>
          <w:rFonts w:cs="Verdana"/>
          <w:szCs w:val="18"/>
        </w:rPr>
        <w:t>generally</w:t>
      </w:r>
      <w:proofErr w:type="spellEnd"/>
      <w:r w:rsidRPr="00430C54">
        <w:rPr>
          <w:rFonts w:cs="Verdana"/>
          <w:szCs w:val="18"/>
        </w:rPr>
        <w:t xml:space="preserve"> </w:t>
      </w:r>
      <w:proofErr w:type="spellStart"/>
      <w:r w:rsidRPr="00430C54">
        <w:rPr>
          <w:rFonts w:cs="Verdana"/>
          <w:szCs w:val="18"/>
        </w:rPr>
        <w:t>accepted</w:t>
      </w:r>
      <w:proofErr w:type="spellEnd"/>
      <w:r w:rsidRPr="00430C54">
        <w:rPr>
          <w:rFonts w:cs="Verdana"/>
          <w:szCs w:val="18"/>
        </w:rPr>
        <w:t xml:space="preserve"> accounting </w:t>
      </w:r>
      <w:proofErr w:type="spellStart"/>
      <w:r w:rsidRPr="00430C54">
        <w:rPr>
          <w:rFonts w:cs="Verdana"/>
          <w:szCs w:val="18"/>
        </w:rPr>
        <w:t>principles</w:t>
      </w:r>
      <w:proofErr w:type="spellEnd"/>
      <w:r w:rsidRPr="00430C54">
        <w:rPr>
          <w:rFonts w:cs="Verdana"/>
          <w:szCs w:val="18"/>
        </w:rPr>
        <w:t>”, waarbij het de Inschrijver vrij staat om gebruik te maken van de Nederlandse standaard (Boek 2, BW, Titel 9);</w:t>
      </w:r>
    </w:p>
    <w:p w:rsidR="005B0E11" w:rsidRPr="00430C54" w:rsidRDefault="005B0E11" w:rsidP="005B0E11">
      <w:pPr>
        <w:numPr>
          <w:ilvl w:val="0"/>
          <w:numId w:val="35"/>
        </w:numPr>
        <w:spacing w:line="260" w:lineRule="exact"/>
        <w:rPr>
          <w:rFonts w:cs="Verdana"/>
          <w:szCs w:val="18"/>
        </w:rPr>
      </w:pPr>
      <w:r w:rsidRPr="00430C54">
        <w:rPr>
          <w:rFonts w:cs="Verdana"/>
          <w:szCs w:val="18"/>
        </w:rPr>
        <w:t>Het Oorspronkelijk Financieel Model moet (minimaal) inzicht bieden in:</w:t>
      </w:r>
    </w:p>
    <w:p w:rsidR="005B0E11" w:rsidRPr="00430C54" w:rsidRDefault="005B0E11" w:rsidP="005B0E11">
      <w:pPr>
        <w:numPr>
          <w:ilvl w:val="1"/>
          <w:numId w:val="38"/>
        </w:numPr>
        <w:spacing w:line="260" w:lineRule="exact"/>
        <w:rPr>
          <w:rFonts w:cs="Verdana"/>
          <w:szCs w:val="18"/>
        </w:rPr>
      </w:pPr>
      <w:r>
        <w:rPr>
          <w:rFonts w:cs="Verdana"/>
          <w:szCs w:val="18"/>
        </w:rPr>
        <w:t>d</w:t>
      </w:r>
      <w:r w:rsidRPr="00430C54">
        <w:rPr>
          <w:rFonts w:cs="Verdana"/>
          <w:szCs w:val="18"/>
        </w:rPr>
        <w:t xml:space="preserve">e Bruto </w:t>
      </w:r>
      <w:proofErr w:type="spellStart"/>
      <w:r w:rsidRPr="00430C54">
        <w:rPr>
          <w:rFonts w:cs="Verdana"/>
          <w:szCs w:val="18"/>
        </w:rPr>
        <w:t>BeschikbaarheidsVergoeding</w:t>
      </w:r>
      <w:proofErr w:type="spellEnd"/>
      <w:r w:rsidRPr="00430C54">
        <w:rPr>
          <w:rFonts w:cs="Verdana"/>
          <w:szCs w:val="18"/>
        </w:rPr>
        <w:t xml:space="preserve"> (BBV) per einde van elke Betaalperiode in prijspeil </w:t>
      </w:r>
      <w:r>
        <w:rPr>
          <w:rFonts w:cs="Arial"/>
          <w:noProof/>
        </w:rPr>
        <w:t xml:space="preserve">1 januari 2018 </w:t>
      </w:r>
      <w:r w:rsidRPr="00430C54">
        <w:rPr>
          <w:rFonts w:cs="Verdana"/>
          <w:szCs w:val="18"/>
        </w:rPr>
        <w:t>exclusief BTW;</w:t>
      </w:r>
    </w:p>
    <w:p w:rsidR="005B0E11" w:rsidRPr="00430C54" w:rsidRDefault="005B0E11" w:rsidP="005B0E11">
      <w:pPr>
        <w:numPr>
          <w:ilvl w:val="1"/>
          <w:numId w:val="38"/>
        </w:numPr>
        <w:spacing w:line="260" w:lineRule="exact"/>
        <w:rPr>
          <w:rFonts w:cs="Verdana"/>
          <w:szCs w:val="18"/>
        </w:rPr>
      </w:pPr>
      <w:r>
        <w:rPr>
          <w:rFonts w:cs="Verdana"/>
          <w:szCs w:val="18"/>
        </w:rPr>
        <w:t>d</w:t>
      </w:r>
      <w:r w:rsidRPr="00430C54">
        <w:rPr>
          <w:rFonts w:cs="Verdana"/>
          <w:szCs w:val="18"/>
        </w:rPr>
        <w:t>e verwachte Aanvangsdatum, de Geplande Beschikbaarheidsdatum, de Geplande Voltooiingsdatum en de Einddatum;</w:t>
      </w:r>
    </w:p>
    <w:p w:rsidR="005B0E11" w:rsidRPr="00430C54" w:rsidRDefault="005B0E11" w:rsidP="005B0E11">
      <w:pPr>
        <w:numPr>
          <w:ilvl w:val="1"/>
          <w:numId w:val="38"/>
        </w:numPr>
        <w:spacing w:line="260" w:lineRule="exact"/>
        <w:rPr>
          <w:rFonts w:cs="Verdana"/>
          <w:szCs w:val="18"/>
        </w:rPr>
      </w:pPr>
      <w:r>
        <w:rPr>
          <w:rFonts w:cs="Verdana"/>
          <w:szCs w:val="18"/>
        </w:rPr>
        <w:t>d</w:t>
      </w:r>
      <w:r w:rsidRPr="00430C54">
        <w:rPr>
          <w:rFonts w:cs="Verdana"/>
          <w:szCs w:val="18"/>
        </w:rPr>
        <w:t>e Indexeringsformule; de parameters die deel uitmaken van de Indexeringsformule moeten worden benoemd alsmede worden gekwantificeerd, waarbij het Format Indexeringsformule zoals opgenomen in bijlage 11 van deze Aanbestedingsleidraad wordt aangehouden;</w:t>
      </w:r>
    </w:p>
    <w:p w:rsidR="005B0E11" w:rsidRPr="00430C54" w:rsidRDefault="005B0E11" w:rsidP="005B0E11">
      <w:pPr>
        <w:numPr>
          <w:ilvl w:val="1"/>
          <w:numId w:val="38"/>
        </w:numPr>
        <w:spacing w:line="260" w:lineRule="exact"/>
        <w:rPr>
          <w:rFonts w:cs="Verdana"/>
          <w:szCs w:val="18"/>
        </w:rPr>
      </w:pPr>
      <w:r>
        <w:rPr>
          <w:rFonts w:cs="Verdana"/>
          <w:szCs w:val="18"/>
        </w:rPr>
        <w:t>d</w:t>
      </w:r>
      <w:r w:rsidRPr="00430C54">
        <w:rPr>
          <w:rFonts w:cs="Verdana"/>
          <w:szCs w:val="18"/>
        </w:rPr>
        <w:t>e contante waarde van de Inschrijving, volgens de berekeningswijze zoals door de Aanbesteder gehanteerd;</w:t>
      </w:r>
    </w:p>
    <w:p w:rsidR="005B0E11" w:rsidRPr="00430C54" w:rsidRDefault="005B0E11" w:rsidP="005B0E11">
      <w:pPr>
        <w:numPr>
          <w:ilvl w:val="1"/>
          <w:numId w:val="38"/>
        </w:numPr>
        <w:spacing w:line="260" w:lineRule="exact"/>
        <w:rPr>
          <w:rFonts w:cs="Verdana"/>
          <w:szCs w:val="18"/>
        </w:rPr>
      </w:pPr>
      <w:r>
        <w:rPr>
          <w:rFonts w:cs="Verdana"/>
          <w:szCs w:val="18"/>
        </w:rPr>
        <w:t>a</w:t>
      </w:r>
      <w:r w:rsidRPr="00430C54">
        <w:rPr>
          <w:rFonts w:cs="Verdana"/>
          <w:szCs w:val="18"/>
        </w:rPr>
        <w:t>lle relevante veronderstellingen als (economische) levensduur, afschrijvingsduren (gespecificeerd naar projectonderdelen). Deze eis wordt als voldaan beschouwd als het Oorspronkelijk Financieel Model de informatie levert die benodigd is om financiële resultaten samen te stellen die voldoen aan de accounting standaard volgens het bepaalde in 2.3 sub a;</w:t>
      </w:r>
    </w:p>
    <w:p w:rsidR="005B0E11" w:rsidRPr="001501DA" w:rsidRDefault="005B0E11" w:rsidP="005B0E11">
      <w:pPr>
        <w:numPr>
          <w:ilvl w:val="1"/>
          <w:numId w:val="38"/>
        </w:numPr>
        <w:spacing w:line="260" w:lineRule="exact"/>
        <w:rPr>
          <w:rFonts w:cs="Verdana"/>
          <w:szCs w:val="18"/>
        </w:rPr>
      </w:pPr>
      <w:r w:rsidRPr="001501DA">
        <w:rPr>
          <w:rFonts w:cs="Verdana"/>
          <w:szCs w:val="18"/>
        </w:rPr>
        <w:t xml:space="preserve">verwachtingen ten aanzien van Beschikbaarheidscorrecties en Prestatiekortingen, fiscale behandeling, vermogenssoorten (inclusief marges en </w:t>
      </w:r>
      <w:proofErr w:type="spellStart"/>
      <w:r w:rsidRPr="001501DA">
        <w:rPr>
          <w:rFonts w:cs="Verdana"/>
          <w:szCs w:val="18"/>
        </w:rPr>
        <w:t>fees</w:t>
      </w:r>
      <w:proofErr w:type="spellEnd"/>
      <w:r w:rsidRPr="001501DA">
        <w:rPr>
          <w:rFonts w:cs="Verdana"/>
          <w:szCs w:val="18"/>
        </w:rPr>
        <w:t>), looptijden lening(en), vereist rendement op Eigen Vermogen na belasting en vermogensstructuur alsmede andere financiële instrumenten;</w:t>
      </w:r>
    </w:p>
    <w:p w:rsidR="005B0E11" w:rsidRPr="00615084" w:rsidRDefault="005B0E11" w:rsidP="005B0E11">
      <w:pPr>
        <w:numPr>
          <w:ilvl w:val="1"/>
          <w:numId w:val="38"/>
        </w:numPr>
        <w:spacing w:line="260" w:lineRule="exact"/>
      </w:pPr>
      <w:r w:rsidRPr="001501DA">
        <w:rPr>
          <w:rFonts w:eastAsia="Times New Roman" w:cstheme="minorBidi"/>
          <w:b/>
          <w:i/>
          <w:vanish/>
          <w:color w:val="3366FF"/>
          <w:sz w:val="16"/>
          <w:szCs w:val="16"/>
          <w:lang w:eastAsia="en-US"/>
        </w:rPr>
        <w:t>Alleen opnemen indien van toepassing</w:t>
      </w:r>
      <w:r w:rsidRPr="00615084">
        <w:t xml:space="preserve"> separaat inzicht in de aard en omvang van de EIB-financiering</w:t>
      </w:r>
      <w:r w:rsidRPr="001501DA">
        <w:rPr>
          <w:rFonts w:cs="Verdana"/>
          <w:szCs w:val="18"/>
        </w:rPr>
        <w:t>;</w:t>
      </w:r>
    </w:p>
    <w:p w:rsidR="005B0E11" w:rsidRPr="00430C54" w:rsidRDefault="005B0E11" w:rsidP="005B0E11">
      <w:pPr>
        <w:numPr>
          <w:ilvl w:val="1"/>
          <w:numId w:val="38"/>
        </w:numPr>
        <w:spacing w:line="260" w:lineRule="exact"/>
        <w:rPr>
          <w:rFonts w:cs="Verdana"/>
          <w:szCs w:val="18"/>
        </w:rPr>
      </w:pPr>
      <w:r>
        <w:rPr>
          <w:rFonts w:cs="Verdana"/>
          <w:szCs w:val="18"/>
        </w:rPr>
        <w:t>p</w:t>
      </w:r>
      <w:r w:rsidRPr="00430C54">
        <w:rPr>
          <w:rFonts w:cs="Verdana"/>
          <w:szCs w:val="18"/>
        </w:rPr>
        <w:t>er financieringsfaciliteit de opbouw van het van toepassing zijnde rentepercentage;</w:t>
      </w:r>
    </w:p>
    <w:p w:rsidR="005B0E11" w:rsidRPr="00430C54" w:rsidRDefault="005B0E11" w:rsidP="005B0E11">
      <w:pPr>
        <w:numPr>
          <w:ilvl w:val="1"/>
          <w:numId w:val="38"/>
        </w:numPr>
        <w:spacing w:line="260" w:lineRule="exact"/>
        <w:rPr>
          <w:rFonts w:cs="Verdana"/>
          <w:szCs w:val="18"/>
        </w:rPr>
      </w:pPr>
      <w:r>
        <w:rPr>
          <w:rFonts w:cs="Verdana"/>
          <w:szCs w:val="18"/>
        </w:rPr>
        <w:t>o</w:t>
      </w:r>
      <w:r w:rsidRPr="00430C54">
        <w:rPr>
          <w:rFonts w:cs="Verdana"/>
          <w:szCs w:val="18"/>
        </w:rPr>
        <w:t>p welke momenten gedurende de contractduur welke bedragen aan omzetbelasting, vennootschapsbelasting, en eventuele andere relevante belastingen betaald c.q. ontvangen worden;</w:t>
      </w:r>
    </w:p>
    <w:p w:rsidR="005B0E11" w:rsidRPr="00430C54" w:rsidRDefault="005B0E11" w:rsidP="005B0E11">
      <w:pPr>
        <w:numPr>
          <w:ilvl w:val="1"/>
          <w:numId w:val="38"/>
        </w:numPr>
        <w:spacing w:line="260" w:lineRule="exact"/>
        <w:rPr>
          <w:rFonts w:cs="Verdana"/>
          <w:szCs w:val="18"/>
        </w:rPr>
      </w:pPr>
      <w:r>
        <w:rPr>
          <w:rFonts w:cs="Verdana"/>
          <w:szCs w:val="18"/>
        </w:rPr>
        <w:lastRenderedPageBreak/>
        <w:t>i</w:t>
      </w:r>
      <w:r w:rsidRPr="00430C54">
        <w:rPr>
          <w:rFonts w:cs="Verdana"/>
          <w:szCs w:val="18"/>
        </w:rPr>
        <w:t xml:space="preserve">nzicht in zowel de minimale, werkelijke als gemiddelde coverratio’s, zijnde tenminste de </w:t>
      </w:r>
      <w:proofErr w:type="spellStart"/>
      <w:r w:rsidRPr="00430C54">
        <w:rPr>
          <w:rFonts w:cs="Verdana"/>
          <w:szCs w:val="18"/>
        </w:rPr>
        <w:t>debt</w:t>
      </w:r>
      <w:proofErr w:type="spellEnd"/>
      <w:r w:rsidRPr="00430C54">
        <w:rPr>
          <w:rFonts w:cs="Verdana"/>
          <w:szCs w:val="18"/>
        </w:rPr>
        <w:t xml:space="preserve"> service cover ratio (DSCR), de </w:t>
      </w:r>
      <w:proofErr w:type="spellStart"/>
      <w:r w:rsidRPr="00430C54">
        <w:rPr>
          <w:rFonts w:cs="Verdana"/>
          <w:szCs w:val="18"/>
        </w:rPr>
        <w:t>loan</w:t>
      </w:r>
      <w:proofErr w:type="spellEnd"/>
      <w:r w:rsidRPr="00430C54">
        <w:rPr>
          <w:rFonts w:cs="Verdana"/>
          <w:szCs w:val="18"/>
        </w:rPr>
        <w:t xml:space="preserve"> life cover ratio (LLCR) en de project life cover ratio (PLCR), volgens de definitie welke door Financiers wordt verlangd;</w:t>
      </w:r>
    </w:p>
    <w:p w:rsidR="005B0E11" w:rsidRPr="00430C54" w:rsidRDefault="005B0E11" w:rsidP="005B0E11">
      <w:pPr>
        <w:numPr>
          <w:ilvl w:val="1"/>
          <w:numId w:val="38"/>
        </w:numPr>
        <w:spacing w:line="260" w:lineRule="exact"/>
        <w:rPr>
          <w:rFonts w:cs="Verdana"/>
          <w:szCs w:val="18"/>
        </w:rPr>
      </w:pPr>
      <w:r>
        <w:rPr>
          <w:rFonts w:cs="Verdana"/>
          <w:szCs w:val="18"/>
        </w:rPr>
        <w:t>i</w:t>
      </w:r>
      <w:r w:rsidRPr="00430C54">
        <w:rPr>
          <w:rFonts w:cs="Verdana"/>
          <w:szCs w:val="18"/>
        </w:rPr>
        <w:t xml:space="preserve">nzicht in de </w:t>
      </w:r>
      <w:proofErr w:type="spellStart"/>
      <w:r w:rsidRPr="00430C54">
        <w:rPr>
          <w:rFonts w:cs="Verdana"/>
          <w:szCs w:val="18"/>
        </w:rPr>
        <w:t>internal</w:t>
      </w:r>
      <w:proofErr w:type="spellEnd"/>
      <w:r w:rsidRPr="00430C54">
        <w:rPr>
          <w:rFonts w:cs="Verdana"/>
          <w:szCs w:val="18"/>
        </w:rPr>
        <w:t xml:space="preserve"> </w:t>
      </w:r>
      <w:proofErr w:type="spellStart"/>
      <w:r w:rsidRPr="00430C54">
        <w:rPr>
          <w:rFonts w:cs="Verdana"/>
          <w:szCs w:val="18"/>
        </w:rPr>
        <w:t>rate</w:t>
      </w:r>
      <w:proofErr w:type="spellEnd"/>
      <w:r w:rsidRPr="00430C54">
        <w:rPr>
          <w:rFonts w:cs="Verdana"/>
          <w:szCs w:val="18"/>
        </w:rPr>
        <w:t xml:space="preserve"> of return (IRR) over de gehele looptijd zowel in reële als nominale termen voor tenminste de project IRR</w:t>
      </w:r>
      <w:r>
        <w:rPr>
          <w:rFonts w:cs="Verdana"/>
          <w:szCs w:val="18"/>
        </w:rPr>
        <w:t xml:space="preserve"> </w:t>
      </w:r>
      <w:r w:rsidRPr="00430C54">
        <w:rPr>
          <w:rFonts w:cs="Verdana"/>
          <w:szCs w:val="18"/>
        </w:rPr>
        <w:t xml:space="preserve">(pre </w:t>
      </w:r>
      <w:proofErr w:type="spellStart"/>
      <w:r w:rsidRPr="00430C54">
        <w:rPr>
          <w:rFonts w:cs="Verdana"/>
          <w:szCs w:val="18"/>
        </w:rPr>
        <w:t>tax</w:t>
      </w:r>
      <w:proofErr w:type="spellEnd"/>
      <w:r w:rsidRPr="00430C54">
        <w:rPr>
          <w:rFonts w:cs="Verdana"/>
          <w:szCs w:val="18"/>
        </w:rPr>
        <w:t xml:space="preserve">), project IRR (post </w:t>
      </w:r>
      <w:proofErr w:type="spellStart"/>
      <w:r w:rsidRPr="00430C54">
        <w:rPr>
          <w:rFonts w:cs="Verdana"/>
          <w:szCs w:val="18"/>
        </w:rPr>
        <w:t>tax</w:t>
      </w:r>
      <w:proofErr w:type="spellEnd"/>
      <w:r w:rsidRPr="00430C54">
        <w:rPr>
          <w:rFonts w:cs="Verdana"/>
          <w:szCs w:val="18"/>
        </w:rPr>
        <w:t xml:space="preserve">), </w:t>
      </w:r>
      <w:proofErr w:type="spellStart"/>
      <w:r w:rsidRPr="00430C54">
        <w:rPr>
          <w:rFonts w:cs="Verdana"/>
          <w:szCs w:val="18"/>
        </w:rPr>
        <w:t>equity</w:t>
      </w:r>
      <w:proofErr w:type="spellEnd"/>
      <w:r w:rsidRPr="00430C54">
        <w:rPr>
          <w:rFonts w:cs="Verdana"/>
          <w:szCs w:val="18"/>
        </w:rPr>
        <w:t xml:space="preserve"> </w:t>
      </w:r>
      <w:proofErr w:type="spellStart"/>
      <w:r w:rsidRPr="00430C54">
        <w:rPr>
          <w:rFonts w:cs="Verdana"/>
          <w:szCs w:val="18"/>
        </w:rPr>
        <w:t>investor</w:t>
      </w:r>
      <w:proofErr w:type="spellEnd"/>
      <w:r w:rsidRPr="00430C54">
        <w:rPr>
          <w:rFonts w:cs="Verdana"/>
          <w:szCs w:val="18"/>
        </w:rPr>
        <w:t xml:space="preserve"> IRR, </w:t>
      </w:r>
      <w:proofErr w:type="spellStart"/>
      <w:r w:rsidRPr="00430C54">
        <w:rPr>
          <w:rFonts w:cs="Verdana"/>
          <w:szCs w:val="18"/>
        </w:rPr>
        <w:t>subordinated</w:t>
      </w:r>
      <w:proofErr w:type="spellEnd"/>
      <w:r w:rsidRPr="00430C54">
        <w:rPr>
          <w:rFonts w:cs="Verdana"/>
          <w:szCs w:val="18"/>
        </w:rPr>
        <w:t xml:space="preserve"> </w:t>
      </w:r>
      <w:proofErr w:type="spellStart"/>
      <w:r w:rsidRPr="00430C54">
        <w:rPr>
          <w:rFonts w:cs="Verdana"/>
          <w:szCs w:val="18"/>
        </w:rPr>
        <w:t>debt</w:t>
      </w:r>
      <w:proofErr w:type="spellEnd"/>
      <w:r w:rsidRPr="00430C54">
        <w:rPr>
          <w:rFonts w:cs="Verdana"/>
          <w:szCs w:val="18"/>
        </w:rPr>
        <w:t xml:space="preserve"> IRR (post </w:t>
      </w:r>
      <w:proofErr w:type="spellStart"/>
      <w:r w:rsidRPr="00430C54">
        <w:rPr>
          <w:rFonts w:cs="Verdana"/>
          <w:szCs w:val="18"/>
        </w:rPr>
        <w:t>tax</w:t>
      </w:r>
      <w:proofErr w:type="spellEnd"/>
      <w:r w:rsidRPr="00430C54">
        <w:rPr>
          <w:rFonts w:cs="Verdana"/>
          <w:szCs w:val="18"/>
        </w:rPr>
        <w:t>),</w:t>
      </w:r>
      <w:proofErr w:type="spellStart"/>
      <w:r w:rsidRPr="00430C54">
        <w:rPr>
          <w:rFonts w:cs="Verdana"/>
          <w:szCs w:val="18"/>
        </w:rPr>
        <w:t>blended</w:t>
      </w:r>
      <w:proofErr w:type="spellEnd"/>
      <w:r w:rsidRPr="00430C54">
        <w:rPr>
          <w:rFonts w:cs="Verdana"/>
          <w:szCs w:val="18"/>
        </w:rPr>
        <w:t xml:space="preserve"> </w:t>
      </w:r>
      <w:proofErr w:type="spellStart"/>
      <w:r w:rsidRPr="00430C54">
        <w:rPr>
          <w:rFonts w:cs="Verdana"/>
          <w:szCs w:val="18"/>
        </w:rPr>
        <w:t>equity</w:t>
      </w:r>
      <w:proofErr w:type="spellEnd"/>
      <w:r w:rsidRPr="00430C54">
        <w:rPr>
          <w:rFonts w:cs="Verdana"/>
          <w:szCs w:val="18"/>
        </w:rPr>
        <w:t xml:space="preserve"> IRR (post </w:t>
      </w:r>
      <w:proofErr w:type="spellStart"/>
      <w:r w:rsidRPr="00430C54">
        <w:rPr>
          <w:rFonts w:cs="Verdana"/>
          <w:szCs w:val="18"/>
        </w:rPr>
        <w:t>tax</w:t>
      </w:r>
      <w:proofErr w:type="spellEnd"/>
      <w:r w:rsidRPr="00430C54">
        <w:rPr>
          <w:rFonts w:cs="Verdana"/>
          <w:szCs w:val="18"/>
        </w:rPr>
        <w:t xml:space="preserve">), volgens de definitie welke door Financiers wordt verlangd; </w:t>
      </w:r>
    </w:p>
    <w:p w:rsidR="005B0E11" w:rsidRPr="00430C54" w:rsidRDefault="005B0E11" w:rsidP="005B0E11">
      <w:pPr>
        <w:numPr>
          <w:ilvl w:val="1"/>
          <w:numId w:val="38"/>
        </w:numPr>
        <w:spacing w:line="260" w:lineRule="exact"/>
        <w:rPr>
          <w:rFonts w:cs="Verdana"/>
          <w:szCs w:val="18"/>
        </w:rPr>
      </w:pPr>
      <w:r>
        <w:rPr>
          <w:rFonts w:cs="Verdana"/>
          <w:szCs w:val="18"/>
        </w:rPr>
        <w:t>i</w:t>
      </w:r>
      <w:r w:rsidRPr="00430C54">
        <w:rPr>
          <w:rFonts w:cs="Verdana"/>
          <w:szCs w:val="18"/>
        </w:rPr>
        <w:t xml:space="preserve">nzicht in elk ander financieel ratio welke door de financiers wordt verlangd, </w:t>
      </w:r>
      <w:proofErr w:type="spellStart"/>
      <w:r w:rsidRPr="00430C54">
        <w:rPr>
          <w:rFonts w:cs="Verdana"/>
          <w:szCs w:val="18"/>
        </w:rPr>
        <w:t>danwel</w:t>
      </w:r>
      <w:proofErr w:type="spellEnd"/>
      <w:r w:rsidRPr="00430C54">
        <w:rPr>
          <w:rFonts w:cs="Verdana"/>
          <w:szCs w:val="18"/>
        </w:rPr>
        <w:t xml:space="preserve"> relevant is voor de financieringsstructuur;</w:t>
      </w:r>
    </w:p>
    <w:p w:rsidR="005B0E11" w:rsidRPr="00430C54" w:rsidRDefault="005B0E11" w:rsidP="005B0E11">
      <w:pPr>
        <w:numPr>
          <w:ilvl w:val="1"/>
          <w:numId w:val="38"/>
        </w:numPr>
        <w:spacing w:line="260" w:lineRule="exact"/>
        <w:rPr>
          <w:rFonts w:cs="Verdana"/>
          <w:szCs w:val="18"/>
        </w:rPr>
      </w:pPr>
      <w:r>
        <w:rPr>
          <w:rFonts w:cs="Verdana"/>
          <w:szCs w:val="18"/>
        </w:rPr>
        <w:t>i</w:t>
      </w:r>
      <w:r w:rsidRPr="00430C54">
        <w:rPr>
          <w:rFonts w:cs="Verdana"/>
          <w:szCs w:val="18"/>
        </w:rPr>
        <w:t xml:space="preserve">nzicht in de </w:t>
      </w:r>
      <w:proofErr w:type="spellStart"/>
      <w:r w:rsidRPr="00430C54">
        <w:rPr>
          <w:rFonts w:cs="Verdana"/>
          <w:szCs w:val="18"/>
        </w:rPr>
        <w:t>debt</w:t>
      </w:r>
      <w:proofErr w:type="spellEnd"/>
      <w:r w:rsidRPr="00430C54">
        <w:rPr>
          <w:rFonts w:cs="Verdana"/>
          <w:szCs w:val="18"/>
        </w:rPr>
        <w:t xml:space="preserve"> </w:t>
      </w:r>
      <w:proofErr w:type="spellStart"/>
      <w:r w:rsidRPr="00430C54">
        <w:rPr>
          <w:rFonts w:cs="Verdana"/>
          <w:szCs w:val="18"/>
        </w:rPr>
        <w:t>profiles</w:t>
      </w:r>
      <w:proofErr w:type="spellEnd"/>
      <w:r w:rsidRPr="00430C54">
        <w:rPr>
          <w:rFonts w:cs="Verdana"/>
          <w:szCs w:val="18"/>
        </w:rPr>
        <w:t xml:space="preserve"> die gebruikt worden voor het vaststellen van de Swap Base </w:t>
      </w:r>
      <w:proofErr w:type="spellStart"/>
      <w:r w:rsidRPr="00430C54">
        <w:rPr>
          <w:rFonts w:cs="Verdana"/>
          <w:szCs w:val="18"/>
        </w:rPr>
        <w:t>Rates</w:t>
      </w:r>
      <w:proofErr w:type="spellEnd"/>
      <w:r w:rsidRPr="00430C54">
        <w:rPr>
          <w:rFonts w:cs="Verdana"/>
          <w:szCs w:val="18"/>
        </w:rPr>
        <w:t xml:space="preserve">. </w:t>
      </w:r>
    </w:p>
    <w:p w:rsidR="005B0E11" w:rsidRPr="00430C54" w:rsidRDefault="005B0E11" w:rsidP="005B0E11">
      <w:pPr>
        <w:rPr>
          <w:rFonts w:cs="Verdana"/>
          <w:szCs w:val="18"/>
        </w:rPr>
      </w:pPr>
    </w:p>
    <w:p w:rsidR="005B0E11" w:rsidRPr="00430C54" w:rsidRDefault="005B0E11" w:rsidP="005B0E11">
      <w:pPr>
        <w:rPr>
          <w:rFonts w:cs="Verdana"/>
          <w:i/>
          <w:iCs/>
          <w:szCs w:val="18"/>
        </w:rPr>
      </w:pPr>
      <w:r w:rsidRPr="00430C54">
        <w:rPr>
          <w:rFonts w:cs="Verdana"/>
          <w:i/>
          <w:iCs/>
          <w:szCs w:val="18"/>
        </w:rPr>
        <w:t>2.4</w:t>
      </w:r>
      <w:r w:rsidRPr="00430C54">
        <w:rPr>
          <w:rFonts w:cs="Verdana"/>
          <w:i/>
          <w:iCs/>
          <w:szCs w:val="18"/>
        </w:rPr>
        <w:tab/>
        <w:t xml:space="preserve"> </w:t>
      </w:r>
      <w:proofErr w:type="spellStart"/>
      <w:r w:rsidRPr="00430C54">
        <w:rPr>
          <w:rFonts w:cs="Verdana"/>
          <w:i/>
          <w:iCs/>
          <w:szCs w:val="18"/>
        </w:rPr>
        <w:t>Modeltechnische</w:t>
      </w:r>
      <w:proofErr w:type="spellEnd"/>
      <w:r w:rsidRPr="00430C54">
        <w:rPr>
          <w:rFonts w:cs="Verdana"/>
          <w:i/>
          <w:iCs/>
          <w:szCs w:val="18"/>
        </w:rPr>
        <w:t xml:space="preserve"> en modelstructuureisen</w:t>
      </w:r>
    </w:p>
    <w:p w:rsidR="005B0E11" w:rsidRPr="00430C54" w:rsidRDefault="005B0E11" w:rsidP="005B0E11">
      <w:pPr>
        <w:rPr>
          <w:rFonts w:cs="Verdana"/>
          <w:szCs w:val="18"/>
        </w:rPr>
      </w:pPr>
      <w:r w:rsidRPr="00430C54">
        <w:rPr>
          <w:rFonts w:cs="Verdana"/>
          <w:szCs w:val="18"/>
        </w:rPr>
        <w:t>Aanvullend op de door de Inschrijver op te stellen modelstructuur en model</w:t>
      </w:r>
      <w:r>
        <w:rPr>
          <w:rFonts w:cs="Verdana"/>
          <w:szCs w:val="18"/>
        </w:rPr>
        <w:t>-</w:t>
      </w:r>
      <w:r w:rsidRPr="00430C54">
        <w:rPr>
          <w:rFonts w:cs="Verdana"/>
          <w:szCs w:val="18"/>
        </w:rPr>
        <w:t>technische rekenregels, gelden de volgende eisen op het gebied van modeltechniek en -structuur:</w:t>
      </w:r>
    </w:p>
    <w:p w:rsidR="005B0E11" w:rsidRPr="00430C54" w:rsidRDefault="005B0E11" w:rsidP="005B0E11">
      <w:pPr>
        <w:rPr>
          <w:rFonts w:cs="Verdana"/>
          <w:szCs w:val="18"/>
        </w:rPr>
      </w:pPr>
    </w:p>
    <w:p w:rsidR="005B0E11" w:rsidRPr="00430C54" w:rsidRDefault="005B0E11" w:rsidP="005B0E11">
      <w:pPr>
        <w:numPr>
          <w:ilvl w:val="0"/>
          <w:numId w:val="36"/>
        </w:numPr>
        <w:spacing w:line="260" w:lineRule="exact"/>
        <w:rPr>
          <w:rFonts w:cs="Verdana"/>
          <w:szCs w:val="18"/>
        </w:rPr>
      </w:pPr>
      <w:r w:rsidRPr="00430C54">
        <w:rPr>
          <w:rFonts w:cs="Verdana"/>
          <w:szCs w:val="18"/>
        </w:rPr>
        <w:t>Het Format Oorspronkelijk Financieel Model moet tenminste de volgende overzichten bevatten van:</w:t>
      </w:r>
      <w:r w:rsidRPr="00430C54">
        <w:rPr>
          <w:rFonts w:cs="Verdana"/>
          <w:szCs w:val="18"/>
        </w:rPr>
        <w:br/>
        <w:t xml:space="preserve">i. </w:t>
      </w:r>
      <w:r w:rsidRPr="00430C54">
        <w:rPr>
          <w:rFonts w:cs="Verdana"/>
          <w:szCs w:val="18"/>
        </w:rPr>
        <w:tab/>
      </w:r>
      <w:r>
        <w:rPr>
          <w:rFonts w:cs="Verdana"/>
          <w:szCs w:val="18"/>
        </w:rPr>
        <w:t>s</w:t>
      </w:r>
      <w:r w:rsidRPr="00430C54">
        <w:rPr>
          <w:rFonts w:cs="Verdana"/>
          <w:szCs w:val="18"/>
        </w:rPr>
        <w:t>amenvatting van de output</w:t>
      </w:r>
      <w:r>
        <w:rPr>
          <w:rFonts w:cs="Verdana"/>
          <w:szCs w:val="18"/>
        </w:rPr>
        <w:t>;</w:t>
      </w:r>
      <w:r>
        <w:rPr>
          <w:rFonts w:cs="Verdana"/>
          <w:szCs w:val="18"/>
        </w:rPr>
        <w:br/>
      </w:r>
      <w:r w:rsidRPr="00430C54">
        <w:rPr>
          <w:rFonts w:cs="Verdana"/>
          <w:szCs w:val="18"/>
        </w:rPr>
        <w:t>ii.</w:t>
      </w:r>
      <w:r w:rsidRPr="00430C54">
        <w:rPr>
          <w:rFonts w:cs="Verdana"/>
          <w:szCs w:val="18"/>
        </w:rPr>
        <w:tab/>
      </w:r>
      <w:r>
        <w:rPr>
          <w:rFonts w:cs="Verdana"/>
          <w:szCs w:val="18"/>
        </w:rPr>
        <w:t>d</w:t>
      </w:r>
      <w:r w:rsidRPr="00430C54">
        <w:rPr>
          <w:rFonts w:cs="Verdana"/>
          <w:szCs w:val="18"/>
        </w:rPr>
        <w:t>ataboek;</w:t>
      </w:r>
      <w:r w:rsidRPr="00430C54">
        <w:rPr>
          <w:rFonts w:cs="Verdana"/>
          <w:szCs w:val="18"/>
        </w:rPr>
        <w:br/>
        <w:t xml:space="preserve">iii. </w:t>
      </w:r>
      <w:r w:rsidRPr="00430C54">
        <w:rPr>
          <w:rFonts w:cs="Verdana"/>
          <w:szCs w:val="18"/>
        </w:rPr>
        <w:tab/>
      </w:r>
      <w:r>
        <w:rPr>
          <w:rFonts w:cs="Verdana"/>
          <w:szCs w:val="18"/>
        </w:rPr>
        <w:t>r</w:t>
      </w:r>
      <w:r w:rsidRPr="00430C54">
        <w:rPr>
          <w:rFonts w:cs="Verdana"/>
          <w:szCs w:val="18"/>
        </w:rPr>
        <w:t>atio analyse;</w:t>
      </w:r>
      <w:r w:rsidRPr="00430C54">
        <w:rPr>
          <w:rFonts w:cs="Verdana"/>
          <w:szCs w:val="18"/>
        </w:rPr>
        <w:br/>
        <w:t>iv.</w:t>
      </w:r>
      <w:r w:rsidRPr="00430C54">
        <w:rPr>
          <w:rFonts w:cs="Verdana"/>
          <w:szCs w:val="18"/>
        </w:rPr>
        <w:tab/>
      </w:r>
      <w:r>
        <w:rPr>
          <w:rFonts w:cs="Verdana"/>
          <w:szCs w:val="18"/>
        </w:rPr>
        <w:t>b</w:t>
      </w:r>
      <w:r w:rsidRPr="00430C54">
        <w:rPr>
          <w:rFonts w:cs="Verdana"/>
          <w:szCs w:val="18"/>
        </w:rPr>
        <w:t>alans;</w:t>
      </w:r>
      <w:r w:rsidRPr="00430C54">
        <w:rPr>
          <w:rFonts w:cs="Verdana"/>
          <w:szCs w:val="18"/>
        </w:rPr>
        <w:br/>
        <w:t>v.</w:t>
      </w:r>
      <w:r w:rsidRPr="00430C54">
        <w:rPr>
          <w:rFonts w:cs="Verdana"/>
          <w:szCs w:val="18"/>
        </w:rPr>
        <w:tab/>
      </w:r>
      <w:r>
        <w:rPr>
          <w:rFonts w:cs="Verdana"/>
          <w:szCs w:val="18"/>
        </w:rPr>
        <w:t>r</w:t>
      </w:r>
      <w:r w:rsidRPr="00430C54">
        <w:rPr>
          <w:rFonts w:cs="Verdana"/>
          <w:szCs w:val="18"/>
        </w:rPr>
        <w:t>esultatenrekening;</w:t>
      </w:r>
      <w:r w:rsidRPr="00430C54">
        <w:rPr>
          <w:rFonts w:cs="Verdana"/>
          <w:szCs w:val="18"/>
        </w:rPr>
        <w:br/>
        <w:t>vi.</w:t>
      </w:r>
      <w:r w:rsidRPr="00430C54">
        <w:rPr>
          <w:rFonts w:cs="Verdana"/>
          <w:szCs w:val="18"/>
        </w:rPr>
        <w:tab/>
      </w:r>
      <w:r>
        <w:rPr>
          <w:rFonts w:cs="Verdana"/>
          <w:szCs w:val="18"/>
        </w:rPr>
        <w:t>k</w:t>
      </w:r>
      <w:r w:rsidRPr="00430C54">
        <w:rPr>
          <w:rFonts w:cs="Verdana"/>
          <w:szCs w:val="18"/>
        </w:rPr>
        <w:t>asstromenoverzicht;</w:t>
      </w:r>
      <w:r w:rsidRPr="00430C54">
        <w:rPr>
          <w:rFonts w:cs="Verdana"/>
          <w:szCs w:val="18"/>
        </w:rPr>
        <w:br/>
        <w:t>vii.</w:t>
      </w:r>
      <w:r w:rsidRPr="00430C54">
        <w:rPr>
          <w:rFonts w:cs="Verdana"/>
          <w:szCs w:val="18"/>
        </w:rPr>
        <w:tab/>
      </w:r>
      <w:r>
        <w:rPr>
          <w:rFonts w:cs="Verdana"/>
          <w:szCs w:val="18"/>
        </w:rPr>
        <w:t>f</w:t>
      </w:r>
      <w:r w:rsidRPr="00430C54">
        <w:rPr>
          <w:rFonts w:cs="Verdana"/>
          <w:szCs w:val="18"/>
        </w:rPr>
        <w:t>inancieringsstructuur;</w:t>
      </w:r>
      <w:r w:rsidRPr="00430C54">
        <w:rPr>
          <w:rFonts w:cs="Verdana"/>
          <w:szCs w:val="18"/>
        </w:rPr>
        <w:br/>
        <w:t>viii.</w:t>
      </w:r>
      <w:r>
        <w:rPr>
          <w:rFonts w:cs="Verdana"/>
          <w:szCs w:val="18"/>
        </w:rPr>
        <w:t xml:space="preserve"> b</w:t>
      </w:r>
      <w:r w:rsidRPr="00430C54">
        <w:rPr>
          <w:rFonts w:cs="Verdana"/>
          <w:szCs w:val="18"/>
        </w:rPr>
        <w:t>eschikbaarheidsvergoeding gefaseerd in de tijd;</w:t>
      </w:r>
      <w:r w:rsidRPr="00430C54">
        <w:rPr>
          <w:rFonts w:cs="Verdana"/>
          <w:szCs w:val="18"/>
        </w:rPr>
        <w:br/>
        <w:t>ix.</w:t>
      </w:r>
      <w:r w:rsidRPr="00430C54">
        <w:rPr>
          <w:rFonts w:cs="Verdana"/>
          <w:szCs w:val="18"/>
        </w:rPr>
        <w:tab/>
      </w:r>
      <w:r>
        <w:rPr>
          <w:rFonts w:cs="Verdana"/>
          <w:szCs w:val="18"/>
        </w:rPr>
        <w:t>g</w:t>
      </w:r>
      <w:r w:rsidRPr="00430C54">
        <w:rPr>
          <w:rFonts w:cs="Verdana"/>
          <w:szCs w:val="18"/>
        </w:rPr>
        <w:t>evoeligheden;</w:t>
      </w:r>
      <w:r w:rsidRPr="00430C54">
        <w:rPr>
          <w:rFonts w:cs="Verdana"/>
          <w:szCs w:val="18"/>
        </w:rPr>
        <w:br/>
        <w:t>x.</w:t>
      </w:r>
      <w:r w:rsidRPr="00430C54">
        <w:rPr>
          <w:rFonts w:cs="Verdana"/>
          <w:szCs w:val="18"/>
        </w:rPr>
        <w:tab/>
      </w:r>
      <w:r>
        <w:rPr>
          <w:rFonts w:cs="Verdana"/>
          <w:szCs w:val="18"/>
        </w:rPr>
        <w:t>b</w:t>
      </w:r>
      <w:r w:rsidRPr="00430C54">
        <w:rPr>
          <w:rFonts w:cs="Verdana"/>
          <w:szCs w:val="18"/>
        </w:rPr>
        <w:t>elastingen.</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toepasbaar zijn in Microsoft Excel 2007 of 2010.</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een zelfstandig werkend model zijn; en derhalve geen koppelingen naar derde modellen bevatten en geen plug-ins of andere software van derden vereisen</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Alle functies van het Oorspronkelijk Financieel Model, de formules en verwijzingen moeten operationeel zijn. Op geen van de onderdelen van het Oorspronkelijk Financieel Model mag een wachtwoordbeveiliging zitten</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voldoen aan de aan een financieel model te stellen eisen, in termen van transparantie en audit-</w:t>
      </w:r>
      <w:proofErr w:type="spellStart"/>
      <w:r w:rsidRPr="00430C54">
        <w:rPr>
          <w:rFonts w:cs="Verdana"/>
          <w:szCs w:val="18"/>
        </w:rPr>
        <w:t>trail</w:t>
      </w:r>
      <w:proofErr w:type="spellEnd"/>
      <w:r w:rsidRPr="00430C54">
        <w:rPr>
          <w:rFonts w:cs="Verdana"/>
          <w:szCs w:val="18"/>
        </w:rPr>
        <w:t xml:space="preserve">. Concreet betekent dit tevens een duidelijk onderscheid tussen input (variabele invoer en gefixeerde invoer), calculatievelden en output. Het moet traceerbaar zijn waar cellen naar verwijzen en/of zijn afgeleid, voor zover dit mogelijk is met de </w:t>
      </w:r>
      <w:proofErr w:type="spellStart"/>
      <w:r w:rsidRPr="00430C54">
        <w:rPr>
          <w:rFonts w:cs="Verdana"/>
          <w:szCs w:val="18"/>
        </w:rPr>
        <w:t>auditing</w:t>
      </w:r>
      <w:proofErr w:type="spellEnd"/>
      <w:r w:rsidRPr="00430C54">
        <w:rPr>
          <w:rFonts w:cs="Verdana"/>
          <w:szCs w:val="18"/>
        </w:rPr>
        <w:t xml:space="preserve"> tools van de software (als bepaald in 2.4 sub b)</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voorzien zijn van een handleiding. Deze handleiding moet zo zijn opgesteld dat deze (ten minste) de volgende onderdelen bevat:</w:t>
      </w:r>
      <w:r w:rsidRPr="00430C54">
        <w:rPr>
          <w:rFonts w:cs="Verdana"/>
          <w:szCs w:val="18"/>
        </w:rPr>
        <w:br/>
        <w:t>i.</w:t>
      </w:r>
      <w:r w:rsidRPr="00430C54">
        <w:rPr>
          <w:rFonts w:cs="Verdana"/>
          <w:szCs w:val="18"/>
        </w:rPr>
        <w:tab/>
      </w:r>
      <w:r>
        <w:rPr>
          <w:rFonts w:cs="Verdana"/>
          <w:szCs w:val="18"/>
        </w:rPr>
        <w:tab/>
        <w:t>e</w:t>
      </w:r>
      <w:r w:rsidRPr="00430C54">
        <w:rPr>
          <w:rFonts w:cs="Verdana"/>
          <w:szCs w:val="18"/>
        </w:rPr>
        <w:t>en beschrijving van de aannames;</w:t>
      </w:r>
      <w:r w:rsidRPr="00430C54">
        <w:rPr>
          <w:rFonts w:cs="Verdana"/>
          <w:szCs w:val="18"/>
        </w:rPr>
        <w:br/>
        <w:t>ii.</w:t>
      </w:r>
      <w:r w:rsidRPr="00430C54">
        <w:rPr>
          <w:rFonts w:cs="Verdana"/>
          <w:szCs w:val="18"/>
        </w:rPr>
        <w:tab/>
      </w:r>
      <w:r>
        <w:rPr>
          <w:rFonts w:cs="Verdana"/>
          <w:szCs w:val="18"/>
        </w:rPr>
        <w:t>e</w:t>
      </w:r>
      <w:r w:rsidRPr="00430C54">
        <w:rPr>
          <w:rFonts w:cs="Verdana"/>
          <w:szCs w:val="18"/>
        </w:rPr>
        <w:t>en gebruikersinstructie;</w:t>
      </w:r>
      <w:r w:rsidRPr="00430C54">
        <w:rPr>
          <w:rFonts w:cs="Verdana"/>
          <w:szCs w:val="18"/>
        </w:rPr>
        <w:br/>
        <w:t>iii.</w:t>
      </w:r>
      <w:r w:rsidRPr="00430C54">
        <w:rPr>
          <w:rFonts w:cs="Verdana"/>
          <w:szCs w:val="18"/>
        </w:rPr>
        <w:tab/>
      </w:r>
      <w:r>
        <w:rPr>
          <w:rFonts w:cs="Verdana"/>
          <w:szCs w:val="18"/>
        </w:rPr>
        <w:t>e</w:t>
      </w:r>
      <w:r w:rsidRPr="00430C54">
        <w:rPr>
          <w:rFonts w:cs="Verdana"/>
          <w:szCs w:val="18"/>
        </w:rPr>
        <w:t>en beschrijving van de functionaliteiten;</w:t>
      </w:r>
      <w:r w:rsidRPr="00430C54">
        <w:rPr>
          <w:rFonts w:cs="Verdana"/>
          <w:szCs w:val="18"/>
        </w:rPr>
        <w:br/>
        <w:t>iv.</w:t>
      </w:r>
      <w:r w:rsidRPr="00430C54">
        <w:rPr>
          <w:rFonts w:cs="Verdana"/>
          <w:szCs w:val="18"/>
        </w:rPr>
        <w:tab/>
      </w:r>
      <w:r>
        <w:rPr>
          <w:rFonts w:cs="Verdana"/>
          <w:szCs w:val="18"/>
        </w:rPr>
        <w:t>e</w:t>
      </w:r>
      <w:r w:rsidRPr="00430C54">
        <w:rPr>
          <w:rFonts w:cs="Verdana"/>
          <w:szCs w:val="18"/>
        </w:rPr>
        <w:t>en gedetailleerde beschrijving van de werking van eventuele macro’s;</w:t>
      </w:r>
      <w:r w:rsidRPr="00430C54">
        <w:rPr>
          <w:rFonts w:cs="Verdana"/>
          <w:szCs w:val="18"/>
        </w:rPr>
        <w:br/>
        <w:t>v.</w:t>
      </w:r>
      <w:r w:rsidRPr="00430C54">
        <w:rPr>
          <w:rFonts w:cs="Verdana"/>
          <w:szCs w:val="18"/>
        </w:rPr>
        <w:tab/>
      </w:r>
      <w:r>
        <w:rPr>
          <w:rFonts w:cs="Verdana"/>
          <w:szCs w:val="18"/>
        </w:rPr>
        <w:t>e</w:t>
      </w:r>
      <w:r w:rsidRPr="00430C54">
        <w:rPr>
          <w:rFonts w:cs="Verdana"/>
          <w:szCs w:val="18"/>
        </w:rPr>
        <w:t>en beschrijving van de procedure waarin wordt aangegeven welke componenten en daarbij behorende rekenregels van het model aangepast worden ter bepaling van de vergoeding bij Bijzondere Omstandigheden, de vergoeding bij Voortijdige Beëindiging, respectievelijk de herfinancieringsvoordelen. De genoemde componenten en bijbehorende rekenregels dienen in het Oorspronkelijk Financieel Model zichtbaar, transparant, eenduidig en voor de Aanbesteder herkenbaar te zijn;</w:t>
      </w:r>
      <w:r w:rsidRPr="00430C54">
        <w:rPr>
          <w:rFonts w:cs="Verdana"/>
          <w:szCs w:val="18"/>
        </w:rPr>
        <w:br/>
      </w:r>
      <w:r w:rsidRPr="00430C54">
        <w:rPr>
          <w:rFonts w:cs="Verdana"/>
          <w:szCs w:val="18"/>
        </w:rPr>
        <w:lastRenderedPageBreak/>
        <w:t>vi.</w:t>
      </w:r>
      <w:r w:rsidRPr="00430C54">
        <w:rPr>
          <w:rFonts w:cs="Verdana"/>
          <w:szCs w:val="18"/>
        </w:rPr>
        <w:tab/>
      </w:r>
      <w:r>
        <w:rPr>
          <w:rFonts w:cs="Verdana"/>
          <w:szCs w:val="18"/>
        </w:rPr>
        <w:t>e</w:t>
      </w:r>
      <w:r w:rsidRPr="00430C54">
        <w:rPr>
          <w:rFonts w:cs="Verdana"/>
          <w:szCs w:val="18"/>
        </w:rPr>
        <w:t>en gedetailleerde beschrijving van de wijze waarop de gevoeligheidsanalyses worden uitgevoerd.</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een logboek bevatten waarin aanpassingen worden opgenomen. Het logboek moet de reden van aanpassing beschrijven en de volgtijdelijke stappen van aanpassing beschrijven met verwijzing naar de gewijzigde cellen</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het uitvoeren van gevoeligheidsanalyses faciliteren op onder meer de volgende onderdelen:</w:t>
      </w:r>
      <w:r w:rsidRPr="00430C54">
        <w:rPr>
          <w:rFonts w:cs="Verdana"/>
          <w:szCs w:val="18"/>
        </w:rPr>
        <w:br/>
        <w:t>i.</w:t>
      </w:r>
      <w:r w:rsidRPr="00430C54">
        <w:rPr>
          <w:rFonts w:cs="Verdana"/>
          <w:szCs w:val="18"/>
        </w:rPr>
        <w:tab/>
      </w:r>
      <w:r>
        <w:rPr>
          <w:rFonts w:cs="Verdana"/>
          <w:szCs w:val="18"/>
        </w:rPr>
        <w:tab/>
        <w:t>v</w:t>
      </w:r>
      <w:r w:rsidRPr="00430C54">
        <w:rPr>
          <w:rFonts w:cs="Verdana"/>
          <w:szCs w:val="18"/>
        </w:rPr>
        <w:t>eranderingen in de rentekosten;</w:t>
      </w:r>
      <w:r w:rsidRPr="00430C54">
        <w:rPr>
          <w:rFonts w:cs="Verdana"/>
          <w:szCs w:val="18"/>
        </w:rPr>
        <w:br/>
        <w:t>ii.</w:t>
      </w:r>
      <w:r w:rsidRPr="00430C54">
        <w:rPr>
          <w:rFonts w:cs="Verdana"/>
          <w:szCs w:val="18"/>
        </w:rPr>
        <w:tab/>
      </w:r>
      <w:r>
        <w:rPr>
          <w:rFonts w:cs="Verdana"/>
          <w:szCs w:val="18"/>
        </w:rPr>
        <w:t>v</w:t>
      </w:r>
      <w:r w:rsidRPr="00430C54">
        <w:rPr>
          <w:rFonts w:cs="Verdana"/>
          <w:szCs w:val="18"/>
        </w:rPr>
        <w:t>eranderingen in de inflatie;</w:t>
      </w:r>
      <w:r w:rsidRPr="00430C54">
        <w:rPr>
          <w:rFonts w:cs="Verdana"/>
          <w:szCs w:val="18"/>
        </w:rPr>
        <w:br/>
        <w:t>iii.</w:t>
      </w:r>
      <w:r w:rsidRPr="00430C54">
        <w:rPr>
          <w:rFonts w:cs="Verdana"/>
          <w:szCs w:val="18"/>
        </w:rPr>
        <w:tab/>
      </w:r>
      <w:r>
        <w:rPr>
          <w:rFonts w:cs="Verdana"/>
          <w:szCs w:val="18"/>
        </w:rPr>
        <w:t>v</w:t>
      </w:r>
      <w:r w:rsidRPr="00430C54">
        <w:rPr>
          <w:rFonts w:cs="Verdana"/>
          <w:szCs w:val="18"/>
        </w:rPr>
        <w:t>eranderingen in de vennootschapsbelasting en BTW;</w:t>
      </w:r>
      <w:r w:rsidRPr="00430C54">
        <w:rPr>
          <w:rFonts w:cs="Verdana"/>
          <w:szCs w:val="18"/>
        </w:rPr>
        <w:br/>
        <w:t>iv.</w:t>
      </w:r>
      <w:r w:rsidRPr="00430C54">
        <w:rPr>
          <w:rFonts w:cs="Verdana"/>
          <w:szCs w:val="18"/>
        </w:rPr>
        <w:tab/>
      </w:r>
      <w:r>
        <w:rPr>
          <w:rFonts w:cs="Verdana"/>
          <w:szCs w:val="18"/>
        </w:rPr>
        <w:t>v</w:t>
      </w:r>
      <w:r w:rsidRPr="00430C54">
        <w:rPr>
          <w:rFonts w:cs="Verdana"/>
          <w:szCs w:val="18"/>
        </w:rPr>
        <w:t>eranderingen in de aanlegkosten;</w:t>
      </w:r>
      <w:r w:rsidRPr="00430C54">
        <w:rPr>
          <w:rFonts w:cs="Verdana"/>
          <w:szCs w:val="18"/>
        </w:rPr>
        <w:br/>
        <w:t>v.</w:t>
      </w:r>
      <w:r w:rsidRPr="00430C54">
        <w:rPr>
          <w:rFonts w:cs="Verdana"/>
          <w:szCs w:val="18"/>
        </w:rPr>
        <w:tab/>
      </w:r>
      <w:r>
        <w:rPr>
          <w:rFonts w:cs="Verdana"/>
          <w:szCs w:val="18"/>
        </w:rPr>
        <w:t>v</w:t>
      </w:r>
      <w:r w:rsidRPr="00430C54">
        <w:rPr>
          <w:rFonts w:cs="Verdana"/>
          <w:szCs w:val="18"/>
        </w:rPr>
        <w:t>eranderingen in de onderhoudskosten;</w:t>
      </w:r>
      <w:r w:rsidRPr="00430C54">
        <w:rPr>
          <w:rFonts w:cs="Verdana"/>
          <w:szCs w:val="18"/>
        </w:rPr>
        <w:br/>
        <w:t>vi.</w:t>
      </w:r>
      <w:r w:rsidRPr="00430C54">
        <w:rPr>
          <w:rFonts w:cs="Verdana"/>
          <w:szCs w:val="18"/>
        </w:rPr>
        <w:tab/>
      </w:r>
      <w:r>
        <w:rPr>
          <w:rFonts w:cs="Verdana"/>
          <w:szCs w:val="18"/>
        </w:rPr>
        <w:t>v</w:t>
      </w:r>
      <w:r w:rsidRPr="00430C54">
        <w:rPr>
          <w:rFonts w:cs="Verdana"/>
          <w:szCs w:val="18"/>
        </w:rPr>
        <w:t>ertraging van de werkzaamheden;</w:t>
      </w:r>
      <w:r w:rsidRPr="00430C54">
        <w:rPr>
          <w:rFonts w:cs="Verdana"/>
          <w:szCs w:val="18"/>
        </w:rPr>
        <w:br/>
        <w:t>vii.</w:t>
      </w:r>
      <w:r w:rsidRPr="00430C54">
        <w:rPr>
          <w:rFonts w:cs="Verdana"/>
          <w:szCs w:val="18"/>
        </w:rPr>
        <w:tab/>
      </w:r>
      <w:r>
        <w:rPr>
          <w:rFonts w:cs="Verdana"/>
          <w:szCs w:val="18"/>
        </w:rPr>
        <w:t>v</w:t>
      </w:r>
      <w:r w:rsidRPr="00430C54">
        <w:rPr>
          <w:rFonts w:cs="Verdana"/>
          <w:szCs w:val="18"/>
        </w:rPr>
        <w:t>ertraging van Financial Close;</w:t>
      </w:r>
      <w:r w:rsidRPr="00430C54">
        <w:rPr>
          <w:rFonts w:cs="Verdana"/>
          <w:szCs w:val="18"/>
        </w:rPr>
        <w:br/>
        <w:t>viii.</w:t>
      </w:r>
      <w:r w:rsidRPr="00430C54">
        <w:rPr>
          <w:rFonts w:cs="Verdana"/>
          <w:szCs w:val="18"/>
        </w:rPr>
        <w:tab/>
      </w:r>
      <w:r>
        <w:rPr>
          <w:rFonts w:cs="Verdana"/>
          <w:szCs w:val="18"/>
        </w:rPr>
        <w:t>v</w:t>
      </w:r>
      <w:r w:rsidRPr="00430C54">
        <w:rPr>
          <w:rFonts w:cs="Verdana"/>
          <w:szCs w:val="18"/>
        </w:rPr>
        <w:t>eranderingen in de Beschikbaarheidscorrectie en Prestatiekorting.</w:t>
      </w:r>
    </w:p>
    <w:p w:rsidR="005B0E11" w:rsidRPr="00430C54" w:rsidRDefault="005B0E11" w:rsidP="005B0E11">
      <w:pPr>
        <w:numPr>
          <w:ilvl w:val="0"/>
          <w:numId w:val="36"/>
        </w:numPr>
        <w:spacing w:line="260" w:lineRule="exact"/>
        <w:rPr>
          <w:rFonts w:cs="Verdana"/>
          <w:szCs w:val="18"/>
        </w:rPr>
      </w:pPr>
      <w:r w:rsidRPr="00430C54">
        <w:rPr>
          <w:rFonts w:cs="Verdana"/>
          <w:szCs w:val="18"/>
        </w:rPr>
        <w:t>De projecties (einde periode) moeten voor de Realisatiefase op maand- of kwartaalniveau worden weergegeven en voor de Exploitatiefase ten minste op halfjaarniveau</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De projecties moeten in nominale bedragen zijn uitgedrukt</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 xml:space="preserve">Voor zover van toepassing is het prijspeil waarin de resultaten moeten worden uitgedrukt: </w:t>
      </w:r>
      <w:r>
        <w:rPr>
          <w:rFonts w:cs="Arial"/>
          <w:noProof/>
        </w:rPr>
        <w:t>1 januari 2018</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De projecties moeten worden getoond tot ten minste drie jaar na de Einddatum van de DBFM-Overeenkomst</w:t>
      </w:r>
      <w:r>
        <w:rPr>
          <w:rFonts w:cs="Verdana"/>
          <w:szCs w:val="18"/>
        </w:rPr>
        <w:t>.</w:t>
      </w:r>
    </w:p>
    <w:p w:rsidR="005B0E11" w:rsidRPr="00430C54" w:rsidRDefault="005B0E11" w:rsidP="005B0E11">
      <w:pPr>
        <w:numPr>
          <w:ilvl w:val="0"/>
          <w:numId w:val="36"/>
        </w:numPr>
        <w:spacing w:line="260" w:lineRule="exact"/>
        <w:rPr>
          <w:rFonts w:cs="Verdana"/>
          <w:szCs w:val="18"/>
        </w:rPr>
      </w:pPr>
      <w:r w:rsidRPr="00430C54">
        <w:rPr>
          <w:rFonts w:cs="Verdana"/>
          <w:szCs w:val="18"/>
        </w:rPr>
        <w:t>De in het Oorspronkelijk Financieel Model gehanteerde terminologie moet aansluiten op de in de DBFM-Overeenkomst opgenomen begrippen of de Engelse vertaling daarvan. Bij het gebruik van een Engelse vertaling van begrippen uit de concept DBFM-Overeenkomst moeten deze begrippen worden opgenomen in een verklarende woordenlijst waaruit blijkt naar welk Nederlands begrip uit de concept DBFM-Overeenkomst verwezen wordt.</w:t>
      </w:r>
    </w:p>
    <w:p w:rsidR="005B0E11" w:rsidRPr="00430C54" w:rsidRDefault="005B0E11" w:rsidP="005B0E11">
      <w:pPr>
        <w:numPr>
          <w:ilvl w:val="0"/>
          <w:numId w:val="36"/>
        </w:numPr>
        <w:spacing w:line="260" w:lineRule="exact"/>
        <w:rPr>
          <w:rFonts w:cs="Verdana"/>
          <w:szCs w:val="18"/>
        </w:rPr>
      </w:pPr>
      <w:r w:rsidRPr="00430C54">
        <w:rPr>
          <w:rFonts w:cs="Verdana"/>
          <w:szCs w:val="18"/>
        </w:rPr>
        <w:t>Het Oorspronkelijk Financieel Model moet voorzien zijn van een kostennota. In dit document moet een beschrijving worden gegeven van tenminste:</w:t>
      </w:r>
      <w:r w:rsidRPr="00430C54">
        <w:rPr>
          <w:rFonts w:cs="Verdana"/>
          <w:szCs w:val="18"/>
        </w:rPr>
        <w:br/>
        <w:t>i.</w:t>
      </w:r>
      <w:r w:rsidRPr="00430C54">
        <w:rPr>
          <w:rFonts w:cs="Verdana"/>
          <w:szCs w:val="18"/>
        </w:rPr>
        <w:tab/>
      </w:r>
      <w:r>
        <w:rPr>
          <w:rFonts w:cs="Verdana"/>
          <w:szCs w:val="18"/>
        </w:rPr>
        <w:tab/>
        <w:t>d</w:t>
      </w:r>
      <w:r w:rsidRPr="00430C54">
        <w:rPr>
          <w:rFonts w:cs="Verdana"/>
          <w:szCs w:val="18"/>
        </w:rPr>
        <w:t>e belangrijkste uitgangspunten en aannames ten aanzien van de investeringsraming, zodanig dat de scope van de gehanteerde kostenregels in het kostenboek duidelijk is op een niveau dat de hoeveelheden (bijvoorbeeld: stuks, dagen, uren, tonnen, m1, m2 of m3) en prijzen herleidbaar zijn, en de gehanteerde opslagen en percentages bij de directe en indirecte kosten zijn onderbouwd;</w:t>
      </w:r>
      <w:r w:rsidRPr="00430C54">
        <w:rPr>
          <w:rFonts w:cs="Verdana"/>
          <w:szCs w:val="18"/>
        </w:rPr>
        <w:br/>
        <w:t>ii.</w:t>
      </w:r>
      <w:r w:rsidRPr="00430C54">
        <w:rPr>
          <w:rFonts w:cs="Verdana"/>
          <w:szCs w:val="18"/>
        </w:rPr>
        <w:tab/>
      </w:r>
      <w:r>
        <w:rPr>
          <w:rFonts w:cs="Verdana"/>
          <w:szCs w:val="18"/>
        </w:rPr>
        <w:t>d</w:t>
      </w:r>
      <w:r w:rsidRPr="00430C54">
        <w:rPr>
          <w:rFonts w:cs="Verdana"/>
          <w:szCs w:val="18"/>
        </w:rPr>
        <w:t>e belangrijkste uitgangspunten en aannames ten aanzien van de onderhoudsraming, zodanig dat de scope van de gehanteerde kostenregels in het kostenboek duidelijk is op een niveau dat de hoeveelheden (bijvoorbeeld: stuks, dagen, uren, tonnen, m1, m2 of m3) en prijzen herleidbaar zijn, de onderhoudsstrategie van het variabel onderhoud (minder dan 1 maal per jaar) duidelijk is alsmede eventuele keuzes in relatie tot de investering, en de gehanteerde opslagen en percentages bij de directe en indirecte kosten zijn onderbouwd;</w:t>
      </w:r>
      <w:r w:rsidRPr="00430C54">
        <w:rPr>
          <w:rFonts w:cs="Verdana"/>
          <w:szCs w:val="18"/>
        </w:rPr>
        <w:br/>
        <w:t>iii.</w:t>
      </w:r>
      <w:r w:rsidRPr="00430C54">
        <w:rPr>
          <w:rFonts w:cs="Verdana"/>
          <w:szCs w:val="18"/>
        </w:rPr>
        <w:tab/>
      </w:r>
      <w:r>
        <w:rPr>
          <w:rFonts w:cs="Verdana"/>
          <w:szCs w:val="18"/>
        </w:rPr>
        <w:t>d</w:t>
      </w:r>
      <w:r w:rsidRPr="00430C54">
        <w:rPr>
          <w:rFonts w:cs="Verdana"/>
          <w:szCs w:val="18"/>
        </w:rPr>
        <w:t>e gehanteerde aannames voor de indexering van bedragen ter onderbouwing van de Indexeringsformule.</w:t>
      </w:r>
      <w:r w:rsidRPr="00430C54">
        <w:rPr>
          <w:rFonts w:cs="Verdana"/>
          <w:szCs w:val="18"/>
        </w:rPr>
        <w:br/>
        <w:t>De kostennota mag een separaat bestand zijn en mag zowel in de Nederlandse of in de Engelse taal worden gesteld.</w:t>
      </w:r>
    </w:p>
    <w:p w:rsidR="005B0E11" w:rsidRPr="00430C54" w:rsidRDefault="005B0E11" w:rsidP="005B0E11">
      <w:pPr>
        <w:numPr>
          <w:ilvl w:val="0"/>
          <w:numId w:val="36"/>
        </w:numPr>
        <w:spacing w:line="260" w:lineRule="atLeast"/>
        <w:rPr>
          <w:rFonts w:cs="Verdana"/>
          <w:szCs w:val="18"/>
        </w:rPr>
      </w:pPr>
      <w:r w:rsidRPr="00430C54">
        <w:rPr>
          <w:rFonts w:cs="Verdana"/>
          <w:szCs w:val="18"/>
        </w:rPr>
        <w:t>Het Oorspronkelijk Financieel Model moet voorzien zijn van een kostenboek. In dit MS Excel bestand moet de decompositie van de kostenposten worden opgenomen en in de tijd worden uitgezet. Het kostenboek moet een zelfstandig werkend model zijn en derhalve geen koppelingen naar derde modellen bevatten en geen plug-ins of andere software van derden vereisen. Het kostenboek moet voldoen aan de volgende eisen:</w:t>
      </w:r>
    </w:p>
    <w:p w:rsidR="005B0E11" w:rsidRPr="00430C54" w:rsidRDefault="005B0E11" w:rsidP="005B0E11">
      <w:pPr>
        <w:spacing w:line="260" w:lineRule="exact"/>
        <w:ind w:left="720"/>
        <w:rPr>
          <w:rFonts w:cs="Verdana"/>
          <w:szCs w:val="18"/>
        </w:rPr>
      </w:pPr>
      <w:r w:rsidRPr="00430C54">
        <w:rPr>
          <w:rFonts w:cs="Verdana"/>
          <w:szCs w:val="18"/>
        </w:rPr>
        <w:t xml:space="preserve">i. Het kostenboek moet in overeenstemming zijn met de SSK-systematiek welke is vastgelegd in de geheel </w:t>
      </w:r>
      <w:proofErr w:type="spellStart"/>
      <w:r w:rsidRPr="00430C54">
        <w:rPr>
          <w:rFonts w:cs="Verdana"/>
          <w:szCs w:val="18"/>
        </w:rPr>
        <w:t>herziene</w:t>
      </w:r>
      <w:proofErr w:type="spellEnd"/>
      <w:r w:rsidRPr="00430C54">
        <w:rPr>
          <w:rFonts w:cs="Verdana"/>
          <w:szCs w:val="18"/>
        </w:rPr>
        <w:t xml:space="preserve"> 3e druk van de 'Standaardsystematiek Kostenramingen - SSK-2010' uitgave CROW 137</w:t>
      </w:r>
      <w:r>
        <w:rPr>
          <w:rFonts w:cs="Verdana"/>
          <w:szCs w:val="18"/>
        </w:rPr>
        <w:t>.</w:t>
      </w:r>
      <w:r w:rsidRPr="00430C54">
        <w:rPr>
          <w:rFonts w:cs="Verdana"/>
          <w:szCs w:val="18"/>
        </w:rPr>
        <w:t xml:space="preserve"> </w:t>
      </w:r>
    </w:p>
    <w:p w:rsidR="005B0E11" w:rsidRPr="00430C54" w:rsidRDefault="005B0E11" w:rsidP="005B0E11">
      <w:pPr>
        <w:spacing w:line="260" w:lineRule="exact"/>
        <w:ind w:left="720"/>
        <w:rPr>
          <w:rFonts w:cs="Verdana"/>
          <w:szCs w:val="18"/>
        </w:rPr>
      </w:pPr>
      <w:r w:rsidRPr="00430C54">
        <w:rPr>
          <w:rFonts w:cs="Verdana"/>
          <w:szCs w:val="18"/>
        </w:rPr>
        <w:lastRenderedPageBreak/>
        <w:t xml:space="preserve">ii. De kostencategorieën moeten in overeenstemming zijn met voornoemde CROW publicatie (dit betekent dat de eenmalige kosten, uitvoeringskosten, algemene </w:t>
      </w:r>
      <w:proofErr w:type="spellStart"/>
      <w:r w:rsidRPr="00430C54">
        <w:rPr>
          <w:rFonts w:cs="Verdana"/>
          <w:szCs w:val="18"/>
        </w:rPr>
        <w:t>bouwplaatskosten</w:t>
      </w:r>
      <w:proofErr w:type="spellEnd"/>
      <w:r w:rsidRPr="00430C54">
        <w:rPr>
          <w:rFonts w:cs="Verdana"/>
          <w:szCs w:val="18"/>
        </w:rPr>
        <w:t>, management kosten, algemene kosten, winst &amp; risico, engineering kosten en eventuele eenmalige kortingen apart inzichtelijk zijn)</w:t>
      </w:r>
      <w:r>
        <w:rPr>
          <w:rFonts w:cs="Verdana"/>
          <w:szCs w:val="18"/>
        </w:rPr>
        <w:t>.</w:t>
      </w:r>
      <w:r w:rsidRPr="00430C54">
        <w:rPr>
          <w:rFonts w:cs="Verdana"/>
          <w:szCs w:val="18"/>
        </w:rPr>
        <w:t xml:space="preserve"> </w:t>
      </w:r>
    </w:p>
    <w:p w:rsidR="005B0E11" w:rsidRPr="00430C54" w:rsidRDefault="005B0E11" w:rsidP="005B0E11">
      <w:pPr>
        <w:spacing w:line="260" w:lineRule="exact"/>
        <w:ind w:left="720"/>
        <w:rPr>
          <w:rFonts w:cs="Verdana"/>
          <w:szCs w:val="18"/>
        </w:rPr>
      </w:pPr>
      <w:r w:rsidRPr="00430C54">
        <w:rPr>
          <w:rFonts w:cs="Verdana"/>
          <w:szCs w:val="18"/>
        </w:rPr>
        <w:t>iii. De kosten sluiten aan op de kostenregels in het Oorspronkelijk Financieel Model</w:t>
      </w:r>
      <w:r>
        <w:rPr>
          <w:rFonts w:cs="Verdana"/>
          <w:szCs w:val="18"/>
        </w:rPr>
        <w:t>.</w:t>
      </w:r>
    </w:p>
    <w:p w:rsidR="005B0E11" w:rsidRPr="00430C54" w:rsidRDefault="005B0E11" w:rsidP="005B0E11">
      <w:pPr>
        <w:spacing w:line="260" w:lineRule="exact"/>
        <w:ind w:left="720"/>
        <w:rPr>
          <w:rFonts w:cs="Verdana"/>
          <w:szCs w:val="18"/>
        </w:rPr>
      </w:pPr>
      <w:r w:rsidRPr="00430C54">
        <w:rPr>
          <w:rFonts w:cs="Verdana"/>
          <w:szCs w:val="18"/>
        </w:rPr>
        <w:t>iv. De kosten moeten worden uitgezet in de tijd in overeenstemming met de in het Oorspronkelijk Financieel Model gehanteerde reeksen en met de Basis Projectplanning</w:t>
      </w:r>
      <w:r>
        <w:rPr>
          <w:rFonts w:cs="Verdana"/>
          <w:szCs w:val="18"/>
        </w:rPr>
        <w:t>.</w:t>
      </w:r>
    </w:p>
    <w:p w:rsidR="005B0E11" w:rsidRPr="00430C54" w:rsidRDefault="005B0E11" w:rsidP="005B0E11">
      <w:pPr>
        <w:spacing w:line="260" w:lineRule="exact"/>
        <w:ind w:left="720"/>
        <w:rPr>
          <w:rFonts w:cs="Verdana"/>
          <w:szCs w:val="18"/>
        </w:rPr>
      </w:pPr>
      <w:r w:rsidRPr="00430C54">
        <w:rPr>
          <w:rFonts w:cs="Verdana"/>
          <w:szCs w:val="18"/>
        </w:rPr>
        <w:t xml:space="preserve">v. De kosten moeten worden onderbouwd, zodanig dat: </w:t>
      </w:r>
    </w:p>
    <w:p w:rsidR="005B0E11" w:rsidRPr="00430C54" w:rsidRDefault="005B0E11" w:rsidP="005B0E11">
      <w:pPr>
        <w:spacing w:line="260" w:lineRule="exact"/>
        <w:ind w:left="850"/>
        <w:rPr>
          <w:rFonts w:cs="Verdana"/>
          <w:szCs w:val="18"/>
        </w:rPr>
      </w:pPr>
      <w:r w:rsidRPr="00430C54">
        <w:rPr>
          <w:rFonts w:cs="Verdana"/>
          <w:szCs w:val="18"/>
        </w:rPr>
        <w:t xml:space="preserve">A. </w:t>
      </w:r>
      <w:r>
        <w:rPr>
          <w:rFonts w:cs="Verdana"/>
          <w:szCs w:val="18"/>
        </w:rPr>
        <w:t>k</w:t>
      </w:r>
      <w:r w:rsidRPr="00430C54">
        <w:rPr>
          <w:rFonts w:cs="Verdana"/>
          <w:szCs w:val="18"/>
        </w:rPr>
        <w:t>ostencategorieën zijn uitgesplitst in directe- en indirecte kostenposten conform voornoemde CROW publicatie;</w:t>
      </w:r>
    </w:p>
    <w:p w:rsidR="005B0E11" w:rsidRPr="00430C54" w:rsidRDefault="005B0E11" w:rsidP="005B0E11">
      <w:pPr>
        <w:spacing w:line="260" w:lineRule="exact"/>
        <w:ind w:left="720" w:firstLine="130"/>
        <w:rPr>
          <w:rFonts w:cs="Verdana"/>
          <w:szCs w:val="18"/>
        </w:rPr>
      </w:pPr>
      <w:r w:rsidRPr="00430C54">
        <w:rPr>
          <w:rFonts w:cs="Verdana"/>
          <w:szCs w:val="18"/>
        </w:rPr>
        <w:t xml:space="preserve">B. </w:t>
      </w:r>
      <w:r>
        <w:rPr>
          <w:rFonts w:cs="Verdana"/>
          <w:szCs w:val="18"/>
        </w:rPr>
        <w:t>e</w:t>
      </w:r>
      <w:r w:rsidRPr="00430C54">
        <w:rPr>
          <w:rFonts w:cs="Verdana"/>
          <w:szCs w:val="18"/>
        </w:rPr>
        <w:t>ventuele risicoreserveringen apart inzichtelijk zijn;</w:t>
      </w:r>
    </w:p>
    <w:p w:rsidR="005B0E11" w:rsidRPr="00430C54" w:rsidRDefault="005B0E11" w:rsidP="005B0E11">
      <w:pPr>
        <w:spacing w:line="260" w:lineRule="exact"/>
        <w:ind w:left="850"/>
        <w:rPr>
          <w:rFonts w:cs="Verdana"/>
          <w:szCs w:val="18"/>
        </w:rPr>
      </w:pPr>
      <w:r w:rsidRPr="00430C54">
        <w:rPr>
          <w:rFonts w:cs="Verdana"/>
          <w:szCs w:val="18"/>
        </w:rPr>
        <w:t xml:space="preserve">C. </w:t>
      </w:r>
      <w:r>
        <w:rPr>
          <w:rFonts w:cs="Verdana"/>
          <w:szCs w:val="18"/>
        </w:rPr>
        <w:t>k</w:t>
      </w:r>
      <w:r w:rsidRPr="00430C54">
        <w:rPr>
          <w:rFonts w:cs="Verdana"/>
          <w:szCs w:val="18"/>
        </w:rPr>
        <w:t>ostenregels aansluiten op de uitgangspunten en aannames in de kostennota en logisch naar technische discipline zijn geordend;</w:t>
      </w:r>
    </w:p>
    <w:p w:rsidR="005B0E11" w:rsidRPr="00430C54" w:rsidRDefault="005B0E11" w:rsidP="005B0E11">
      <w:pPr>
        <w:spacing w:line="260" w:lineRule="exact"/>
        <w:ind w:left="850"/>
        <w:rPr>
          <w:rFonts w:cs="Verdana"/>
          <w:szCs w:val="18"/>
        </w:rPr>
      </w:pPr>
      <w:r w:rsidRPr="00430C54">
        <w:rPr>
          <w:rFonts w:cs="Verdana"/>
          <w:szCs w:val="18"/>
        </w:rPr>
        <w:t xml:space="preserve">D. </w:t>
      </w:r>
      <w:r>
        <w:rPr>
          <w:rFonts w:cs="Verdana"/>
          <w:szCs w:val="18"/>
        </w:rPr>
        <w:t>d</w:t>
      </w:r>
      <w:r w:rsidRPr="00430C54">
        <w:rPr>
          <w:rFonts w:cs="Verdana"/>
          <w:szCs w:val="18"/>
        </w:rPr>
        <w:t>irecte kosten die meer dan 2,5% uitmaken van de investeringsraming of meer dan 5% uitmaken van de onderhoudsraming zijn uitgesplitst, tenzij de kostenposten niet meer in logische onderdelen uit te splitsen zijn;</w:t>
      </w:r>
    </w:p>
    <w:p w:rsidR="005B0E11" w:rsidRPr="00430C54" w:rsidRDefault="005B0E11" w:rsidP="005B0E11">
      <w:pPr>
        <w:spacing w:line="260" w:lineRule="exact"/>
        <w:ind w:left="850"/>
        <w:rPr>
          <w:rFonts w:cs="Verdana"/>
          <w:szCs w:val="18"/>
        </w:rPr>
      </w:pPr>
      <w:r w:rsidRPr="00430C54">
        <w:rPr>
          <w:rFonts w:cs="Verdana"/>
          <w:szCs w:val="18"/>
        </w:rPr>
        <w:t xml:space="preserve">E. </w:t>
      </w:r>
      <w:r>
        <w:rPr>
          <w:rFonts w:cs="Verdana"/>
          <w:szCs w:val="18"/>
        </w:rPr>
        <w:t>i</w:t>
      </w:r>
      <w:r w:rsidRPr="00430C54">
        <w:rPr>
          <w:rFonts w:cs="Verdana"/>
          <w:szCs w:val="18"/>
        </w:rPr>
        <w:t>ndirecte kosten die meer dan 5% uitmaken van respectievelijk de investeringsraming of de onderhoudsraming zijn uitgesplitst, tenzij de kostenposten niet meer in logische onderdelen uit te splitsen zijn.</w:t>
      </w:r>
    </w:p>
    <w:p w:rsidR="005B0E11" w:rsidRPr="00430C54" w:rsidRDefault="005B0E11" w:rsidP="005B0E11">
      <w:pPr>
        <w:ind w:left="1056"/>
        <w:rPr>
          <w:rFonts w:cs="Verdana"/>
          <w:szCs w:val="18"/>
        </w:rPr>
      </w:pPr>
    </w:p>
    <w:p w:rsidR="005B0E11" w:rsidRPr="00430C54" w:rsidRDefault="005B0E11" w:rsidP="005B0E11">
      <w:pPr>
        <w:ind w:left="708"/>
        <w:rPr>
          <w:rFonts w:cs="Verdana"/>
          <w:szCs w:val="18"/>
        </w:rPr>
      </w:pPr>
      <w:r w:rsidRPr="00430C54">
        <w:rPr>
          <w:rFonts w:cs="Verdana"/>
          <w:szCs w:val="18"/>
        </w:rPr>
        <w:t xml:space="preserve">Het kostenboek </w:t>
      </w:r>
      <w:r>
        <w:rPr>
          <w:rFonts w:cs="Verdana"/>
          <w:szCs w:val="18"/>
        </w:rPr>
        <w:t xml:space="preserve">en de kostennota </w:t>
      </w:r>
      <w:r w:rsidRPr="00430C54">
        <w:rPr>
          <w:rFonts w:cs="Verdana"/>
          <w:szCs w:val="18"/>
        </w:rPr>
        <w:t>m</w:t>
      </w:r>
      <w:r>
        <w:rPr>
          <w:rFonts w:cs="Verdana"/>
          <w:szCs w:val="18"/>
        </w:rPr>
        <w:t>ogen</w:t>
      </w:r>
      <w:r w:rsidRPr="00430C54">
        <w:rPr>
          <w:rFonts w:cs="Verdana"/>
          <w:szCs w:val="18"/>
        </w:rPr>
        <w:t xml:space="preserve"> separat</w:t>
      </w:r>
      <w:r>
        <w:rPr>
          <w:rFonts w:cs="Verdana"/>
          <w:szCs w:val="18"/>
        </w:rPr>
        <w:t>e</w:t>
      </w:r>
      <w:r w:rsidRPr="00430C54">
        <w:rPr>
          <w:rFonts w:cs="Verdana"/>
          <w:szCs w:val="18"/>
        </w:rPr>
        <w:t xml:space="preserve"> bestand</w:t>
      </w:r>
      <w:r>
        <w:rPr>
          <w:rFonts w:cs="Verdana"/>
          <w:szCs w:val="18"/>
        </w:rPr>
        <w:t>en</w:t>
      </w:r>
      <w:r w:rsidRPr="00430C54">
        <w:rPr>
          <w:rFonts w:cs="Verdana"/>
          <w:szCs w:val="18"/>
        </w:rPr>
        <w:t xml:space="preserve"> zijn en m</w:t>
      </w:r>
      <w:r>
        <w:rPr>
          <w:rFonts w:cs="Verdana"/>
          <w:szCs w:val="18"/>
        </w:rPr>
        <w:t>o</w:t>
      </w:r>
      <w:r w:rsidRPr="00430C54">
        <w:rPr>
          <w:rFonts w:cs="Verdana"/>
          <w:szCs w:val="18"/>
        </w:rPr>
        <w:t>g</w:t>
      </w:r>
      <w:r>
        <w:rPr>
          <w:rFonts w:cs="Verdana"/>
          <w:szCs w:val="18"/>
        </w:rPr>
        <w:t>en</w:t>
      </w:r>
      <w:r w:rsidRPr="00430C54">
        <w:rPr>
          <w:rFonts w:cs="Verdana"/>
          <w:szCs w:val="18"/>
        </w:rPr>
        <w:t xml:space="preserve"> zowel in de Nederlandse </w:t>
      </w:r>
      <w:r>
        <w:rPr>
          <w:rFonts w:cs="Verdana"/>
          <w:szCs w:val="18"/>
        </w:rPr>
        <w:t>als</w:t>
      </w:r>
      <w:r w:rsidRPr="00430C54">
        <w:rPr>
          <w:rFonts w:cs="Verdana"/>
          <w:szCs w:val="18"/>
        </w:rPr>
        <w:t xml:space="preserve"> in de Engelse taal worden gesteld.</w:t>
      </w:r>
    </w:p>
    <w:p w:rsidR="005B0E11" w:rsidRPr="00430C54" w:rsidRDefault="005B0E11" w:rsidP="005B0E11">
      <w:pPr>
        <w:rPr>
          <w:rFonts w:cs="Verdana"/>
          <w:szCs w:val="18"/>
        </w:rPr>
      </w:pPr>
    </w:p>
    <w:p w:rsidR="005B0E11" w:rsidRPr="00430C54" w:rsidRDefault="005B0E11" w:rsidP="005B0E11">
      <w:pPr>
        <w:rPr>
          <w:b/>
          <w:szCs w:val="18"/>
        </w:rPr>
      </w:pPr>
      <w:r w:rsidRPr="00430C54">
        <w:rPr>
          <w:b/>
          <w:szCs w:val="18"/>
        </w:rPr>
        <w:t>3.</w:t>
      </w:r>
      <w:r w:rsidRPr="00430C54">
        <w:rPr>
          <w:b/>
          <w:szCs w:val="18"/>
        </w:rPr>
        <w:tab/>
        <w:t>Wijze van beoordeling</w:t>
      </w:r>
    </w:p>
    <w:p w:rsidR="005B0E11" w:rsidRPr="00430C54" w:rsidRDefault="005B0E11" w:rsidP="005B0E11">
      <w:pPr>
        <w:rPr>
          <w:szCs w:val="18"/>
        </w:rPr>
      </w:pPr>
    </w:p>
    <w:p w:rsidR="005B0E11" w:rsidRPr="00430C54" w:rsidRDefault="005B0E11" w:rsidP="005B0E11">
      <w:pPr>
        <w:rPr>
          <w:szCs w:val="18"/>
        </w:rPr>
      </w:pPr>
      <w:r w:rsidRPr="00430C54">
        <w:rPr>
          <w:szCs w:val="18"/>
        </w:rPr>
        <w:t>Het Oorspronkelijk Financieel Model zal door Aanbesteder worden getoetst op geldigheid. Het Oorspronkelijk Financieel Model draagt niet bij aan het bepalen van de economisch meest voordelige inschrijving.</w:t>
      </w:r>
    </w:p>
    <w:p w:rsidR="005B0E11" w:rsidRPr="00430C54" w:rsidRDefault="005B0E11" w:rsidP="005B0E11">
      <w:pPr>
        <w:rPr>
          <w:rFonts w:cs="Verdana"/>
          <w:b/>
          <w:bCs/>
          <w:szCs w:val="18"/>
          <w:u w:val="single"/>
        </w:rPr>
      </w:pPr>
    </w:p>
    <w:p w:rsidR="005B0E11" w:rsidRPr="00430C54" w:rsidRDefault="005B0E11" w:rsidP="005B0E11">
      <w:pPr>
        <w:rPr>
          <w:rFonts w:cs="Verdana"/>
          <w:b/>
          <w:bCs/>
          <w:szCs w:val="18"/>
          <w:u w:val="single"/>
        </w:rPr>
      </w:pPr>
    </w:p>
    <w:p w:rsidR="005B0E11" w:rsidRPr="00430C54" w:rsidRDefault="005B0E11" w:rsidP="005B0E11">
      <w:pPr>
        <w:rPr>
          <w:rFonts w:cs="Verdana"/>
          <w:b/>
          <w:bCs/>
          <w:szCs w:val="18"/>
        </w:rPr>
      </w:pPr>
      <w:r w:rsidRPr="00430C54">
        <w:rPr>
          <w:rFonts w:cs="Verdana"/>
          <w:b/>
          <w:bCs/>
          <w:szCs w:val="18"/>
        </w:rPr>
        <w:t>4.</w:t>
      </w:r>
      <w:r w:rsidRPr="00430C54">
        <w:rPr>
          <w:rFonts w:cs="Verdana"/>
          <w:b/>
          <w:bCs/>
          <w:szCs w:val="18"/>
        </w:rPr>
        <w:tab/>
        <w:t>Relatie en verwerking in de DBFM-Overeenkomst</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Het verschil tussen het (concept) Oorspronkelijk Financieel Model dat wordt ingediend in de Tweede fase Dialoog en het bij de Inschrijving in te dienen Oorspronkelijk Financieel Model bestaat voornamelijk uit de invoergegevens waarmee het model gevuld is om te komen tot een eenduidige berekening van de Bruto Beschikbaarheidsvergoeding. Deze invoergegevens mogen in het concept Oorspronkelijk Financieel Model nog voorlopig zijn. In het als onderdeel van de Inschrijving in te dienen Oorspronkelijk Financieel Model moeten deze invoergegevens consistent zijn met de Inschrijving van de Inschrijver, met inbegrip van de Bruto Beschikbaarheidsvergoeding.</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Ten aanzien van het Oorspronkelijk Financieel Model eist de Aanbesteder consistentie met het Financieringsplan en de Projectplanning (géén afwijkingen tussen Projectplanning en Oorspronkelijk Financieel Model). In het door de Inschrijvers bij Inschrijving aan te leveren Oorspronkelijk Financieel Model moeten de inflatieverwachtingen van de Inschrijver verwerkt zijn, gebaseerd op de door de Inschrijver aangeboden Indexeringsformule.</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Op de Contractdatum zullen Partijen het Oorspronkelijk Financieel Model waarmerken. Voor de wijze waarop het Oorspronkelijk Financieel Model wordt ingezet na de Contractdatum verwijst de Aanbesteder naar artikel 3.5 van de DBFM-Overeenkomst.</w:t>
      </w:r>
    </w:p>
    <w:p w:rsidR="005B0E11" w:rsidRPr="00430C54" w:rsidRDefault="005B0E11" w:rsidP="005B0E11">
      <w:pPr>
        <w:rPr>
          <w:iCs/>
          <w:szCs w:val="18"/>
        </w:rPr>
      </w:pPr>
      <w:bookmarkStart w:id="54" w:name="_Toc300321489"/>
      <w:r w:rsidRPr="00430C54">
        <w:rPr>
          <w:szCs w:val="18"/>
          <w:highlight w:val="green"/>
        </w:rPr>
        <w:br w:type="page"/>
      </w:r>
      <w:bookmarkStart w:id="55" w:name="_Toc317839571"/>
      <w:bookmarkStart w:id="56" w:name="_Ref347906838"/>
      <w:bookmarkStart w:id="57" w:name="_Toc381186253"/>
      <w:r w:rsidRPr="00430C54">
        <w:rPr>
          <w:b/>
          <w:iCs/>
          <w:szCs w:val="18"/>
        </w:rPr>
        <w:lastRenderedPageBreak/>
        <w:t>bijlage 9.7</w:t>
      </w:r>
      <w:r>
        <w:rPr>
          <w:b/>
          <w:iCs/>
          <w:szCs w:val="18"/>
        </w:rPr>
        <w:t xml:space="preserve"> B</w:t>
      </w:r>
      <w:r w:rsidRPr="00430C54">
        <w:rPr>
          <w:b/>
          <w:iCs/>
          <w:szCs w:val="18"/>
        </w:rPr>
        <w:t>: Financieringsplan</w:t>
      </w:r>
      <w:bookmarkEnd w:id="54"/>
      <w:bookmarkEnd w:id="55"/>
      <w:bookmarkEnd w:id="56"/>
      <w:bookmarkEnd w:id="57"/>
    </w:p>
    <w:p w:rsidR="005B0E11" w:rsidRPr="00430C54" w:rsidRDefault="005B0E11" w:rsidP="005B0E11">
      <w:pPr>
        <w:rPr>
          <w:rFonts w:cs="Verdana"/>
          <w:b/>
          <w:bCs/>
          <w:szCs w:val="18"/>
          <w:u w:val="single"/>
        </w:rPr>
      </w:pPr>
    </w:p>
    <w:p w:rsidR="005B0E11" w:rsidRPr="00430C54" w:rsidRDefault="005B0E11" w:rsidP="005B0E11">
      <w:pPr>
        <w:rPr>
          <w:rFonts w:cs="Verdana"/>
          <w:b/>
          <w:bCs/>
          <w:szCs w:val="18"/>
        </w:rPr>
      </w:pPr>
      <w:r w:rsidRPr="00430C54">
        <w:rPr>
          <w:rFonts w:cs="Verdana"/>
          <w:b/>
          <w:bCs/>
          <w:szCs w:val="18"/>
        </w:rPr>
        <w:t>1.</w:t>
      </w:r>
      <w:r w:rsidRPr="00430C54">
        <w:rPr>
          <w:rFonts w:cs="Verdana"/>
          <w:b/>
          <w:bCs/>
          <w:szCs w:val="18"/>
        </w:rPr>
        <w:tab/>
        <w:t>Omschrijving</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 xml:space="preserve">Inschrijvers moeten een Financieringsplan indienen waarin zij vastleggen hoe voldoende financiering voor het Project wordt aangetrokken om te kunnen voldoen aan alle verplichtingen uit de DBFM-Overeenkomst. </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Het Financieringsplan mag in het Engels worden ingediend.</w:t>
      </w:r>
    </w:p>
    <w:p w:rsidR="005B0E11" w:rsidRPr="00430C54" w:rsidRDefault="005B0E11" w:rsidP="005B0E11">
      <w:pPr>
        <w:rPr>
          <w:rFonts w:cs="Verdana"/>
          <w:szCs w:val="18"/>
        </w:rPr>
      </w:pPr>
    </w:p>
    <w:p w:rsidR="005B0E11" w:rsidRPr="00430C54" w:rsidRDefault="005B0E11" w:rsidP="005B0E11">
      <w:pPr>
        <w:rPr>
          <w:rFonts w:cs="Verdana"/>
          <w:b/>
          <w:bCs/>
          <w:szCs w:val="18"/>
        </w:rPr>
      </w:pPr>
      <w:r w:rsidRPr="00430C54">
        <w:rPr>
          <w:rFonts w:cs="Verdana"/>
          <w:b/>
          <w:bCs/>
          <w:szCs w:val="18"/>
        </w:rPr>
        <w:t>2.</w:t>
      </w:r>
      <w:r w:rsidRPr="00430C54">
        <w:rPr>
          <w:rFonts w:cs="Verdana"/>
          <w:b/>
          <w:bCs/>
          <w:szCs w:val="18"/>
        </w:rPr>
        <w:tab/>
        <w:t>Eisen aan het product</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Het Financieringsplan moet:</w:t>
      </w:r>
    </w:p>
    <w:p w:rsidR="005B0E11" w:rsidRPr="00430C54" w:rsidRDefault="005B0E11" w:rsidP="005B0E11">
      <w:pPr>
        <w:rPr>
          <w:rFonts w:cs="Verdana"/>
          <w:szCs w:val="18"/>
        </w:rPr>
      </w:pP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d</w:t>
      </w:r>
      <w:r w:rsidRPr="00430C54">
        <w:rPr>
          <w:rFonts w:cs="Verdana"/>
          <w:szCs w:val="18"/>
        </w:rPr>
        <w:t>uidelijk maken hoe de Inschrijver voldoende financiering voor het Project aantrekt om te kunnen voldoen aan alle verplichtingen uit de DBFM-Overeenkomst; het Financieringsplan moet de Aanbesteder voldoende financiële informatie verschaffen om een beoordeling hiervan mogelijk te maken;</w:t>
      </w:r>
    </w:p>
    <w:p w:rsidR="005B0E11" w:rsidRPr="00430C54" w:rsidRDefault="005B0E11" w:rsidP="005B0E11">
      <w:pPr>
        <w:tabs>
          <w:tab w:val="num" w:pos="360"/>
        </w:tabs>
        <w:ind w:left="360" w:hanging="360"/>
        <w:rPr>
          <w:rFonts w:cs="Verdana"/>
          <w:szCs w:val="18"/>
        </w:rPr>
      </w:pP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h</w:t>
      </w:r>
      <w:r w:rsidRPr="00430C54">
        <w:rPr>
          <w:rFonts w:cs="Verdana"/>
          <w:szCs w:val="18"/>
        </w:rPr>
        <w:t xml:space="preserve">et realisme/getrouwheid en </w:t>
      </w:r>
      <w:proofErr w:type="spellStart"/>
      <w:r w:rsidRPr="00430C54">
        <w:rPr>
          <w:rFonts w:cs="Verdana"/>
          <w:iCs/>
          <w:szCs w:val="18"/>
        </w:rPr>
        <w:t>deliverability</w:t>
      </w:r>
      <w:proofErr w:type="spellEnd"/>
      <w:r w:rsidRPr="00430C54">
        <w:rPr>
          <w:rFonts w:cs="Verdana"/>
          <w:szCs w:val="18"/>
        </w:rPr>
        <w:t xml:space="preserve"> aantonen voor iedere bron van financiering</w:t>
      </w:r>
      <w:r>
        <w:rPr>
          <w:rFonts w:cs="Verdana"/>
          <w:szCs w:val="18"/>
        </w:rPr>
        <w:t>;</w:t>
      </w:r>
      <w:r w:rsidRPr="00430C54">
        <w:rPr>
          <w:rFonts w:cs="Verdana"/>
          <w:szCs w:val="18"/>
        </w:rPr>
        <w:br/>
        <w:t xml:space="preserve">i. </w:t>
      </w:r>
      <w:r w:rsidRPr="00430C54">
        <w:rPr>
          <w:rFonts w:cs="Verdana"/>
          <w:szCs w:val="18"/>
        </w:rPr>
        <w:tab/>
      </w:r>
      <w:r>
        <w:rPr>
          <w:rFonts w:cs="Verdana"/>
          <w:szCs w:val="18"/>
        </w:rPr>
        <w:t>d</w:t>
      </w:r>
      <w:r w:rsidRPr="00430C54">
        <w:rPr>
          <w:rFonts w:cs="Verdana"/>
          <w:szCs w:val="18"/>
        </w:rPr>
        <w:t>e Inschrijver moet een steunverklaringen bijsluiten als opgenomen in bijlage 9.2 (steunverklaring aandeelhouders, 9.3 (steunverklaring financieel adviseur), 9.4 (steunverklaring (externe) vreemd vermogen/credit support verschaffer)</w:t>
      </w:r>
      <w:r w:rsidRPr="00B16B94">
        <w:rPr>
          <w:rFonts w:eastAsia="Times New Roman"/>
          <w:b/>
          <w:i/>
          <w:vanish/>
          <w:color w:val="3366FF"/>
          <w:sz w:val="16"/>
          <w:szCs w:val="16"/>
        </w:rPr>
        <w:t xml:space="preserve"> </w:t>
      </w:r>
      <w:r w:rsidRPr="004A72CE">
        <w:rPr>
          <w:rFonts w:eastAsia="Times New Roman"/>
          <w:b/>
          <w:i/>
          <w:vanish/>
          <w:color w:val="3366FF"/>
          <w:sz w:val="16"/>
          <w:szCs w:val="16"/>
        </w:rPr>
        <w:t>Alleen opnemen indien van toepassing:</w:t>
      </w:r>
      <w:r w:rsidRPr="00430C54">
        <w:rPr>
          <w:rFonts w:cs="Verdana"/>
          <w:szCs w:val="18"/>
        </w:rPr>
        <w:t xml:space="preserve"> </w:t>
      </w:r>
      <w:r w:rsidRPr="00615084">
        <w:t>en 9.5 (steunverklaring Europese Investeringsbank</w:t>
      </w:r>
      <w:r w:rsidRPr="001501DA">
        <w:rPr>
          <w:rFonts w:cs="Verdana"/>
          <w:szCs w:val="18"/>
        </w:rPr>
        <w:t>)</w:t>
      </w:r>
      <w:r>
        <w:rPr>
          <w:rFonts w:cs="Verdana"/>
          <w:szCs w:val="18"/>
        </w:rPr>
        <w:t>;</w:t>
      </w:r>
      <w:r w:rsidRPr="00430C54">
        <w:rPr>
          <w:rFonts w:cs="Verdana"/>
          <w:szCs w:val="18"/>
        </w:rPr>
        <w:br/>
        <w:t xml:space="preserve">ii. </w:t>
      </w:r>
      <w:r w:rsidRPr="00430C54">
        <w:rPr>
          <w:rFonts w:cs="Verdana"/>
          <w:szCs w:val="18"/>
        </w:rPr>
        <w:tab/>
      </w:r>
      <w:r>
        <w:rPr>
          <w:rFonts w:cs="Verdana"/>
          <w:szCs w:val="18"/>
        </w:rPr>
        <w:t>d</w:t>
      </w:r>
      <w:r w:rsidRPr="00430C54">
        <w:rPr>
          <w:rFonts w:cs="Verdana"/>
          <w:szCs w:val="18"/>
        </w:rPr>
        <w:t>e Inschrijver moet term sheets bijsluiten voor iedere bron van financiering, inclusief eigen vermogen en/of achtergestelde lening aandeelhouders, alsmede moet de Inschrijver voor iedere bron van vreemd vermogen aantonen dat de verschaffer van het vreemd vermogen voldoet aan de definitie van Financier</w:t>
      </w:r>
      <w:r>
        <w:rPr>
          <w:rFonts w:cs="Verdana"/>
          <w:szCs w:val="18"/>
        </w:rPr>
        <w:t>;</w:t>
      </w:r>
      <w:r w:rsidRPr="00430C54">
        <w:rPr>
          <w:rFonts w:cs="Verdana"/>
          <w:szCs w:val="18"/>
        </w:rPr>
        <w:br/>
        <w:t xml:space="preserve">iii. </w:t>
      </w:r>
      <w:r w:rsidRPr="00430C54">
        <w:rPr>
          <w:rFonts w:cs="Verdana"/>
          <w:szCs w:val="18"/>
        </w:rPr>
        <w:tab/>
      </w:r>
      <w:r>
        <w:rPr>
          <w:rFonts w:cs="Verdana"/>
          <w:szCs w:val="18"/>
        </w:rPr>
        <w:t>i</w:t>
      </w:r>
      <w:r w:rsidRPr="00430C54">
        <w:rPr>
          <w:rFonts w:cs="Verdana"/>
          <w:szCs w:val="18"/>
        </w:rPr>
        <w:t>ndien een project rating wordt vereist door de beoogde vreemd vermogen</w:t>
      </w:r>
      <w:r>
        <w:rPr>
          <w:rFonts w:cs="Verdana"/>
          <w:szCs w:val="18"/>
        </w:rPr>
        <w:t xml:space="preserve"> </w:t>
      </w:r>
      <w:r w:rsidRPr="00430C54">
        <w:rPr>
          <w:rFonts w:cs="Verdana"/>
          <w:szCs w:val="18"/>
        </w:rPr>
        <w:t>verschaffer(s), moet de Inschrijver een kopie van een verklaring van de betrokken ratinginstelling bijsluiten die de beoogde project rating bevestigt. Aanbesteder bevestigt dat de desbetreffende ratinginstelling niet jegens de Aanbesteder aansprakelijk is voor de inhoud van de desbetreffende verklaring.  Inschrijver moet duidelijk maken hoe de Inschrijver tot en met Financial Close het - indien van toepassing - bij hem berustende risico beheerst van veranderingen nadat de pre-rating is verkregen, die zouden kunnen leiden tot een afwijkende (nad</w:t>
      </w:r>
      <w:r>
        <w:rPr>
          <w:rFonts w:cs="Verdana"/>
          <w:szCs w:val="18"/>
        </w:rPr>
        <w:t>eligere) finale project rating;</w:t>
      </w: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e</w:t>
      </w:r>
      <w:r w:rsidRPr="00430C54">
        <w:rPr>
          <w:rFonts w:cs="Verdana"/>
          <w:szCs w:val="18"/>
        </w:rPr>
        <w:t>en activiteitenplanning bevatten tot en met Financial Close inclusief het proces aangaande alle voorafgaand aan Financial Close te vervullen voorwaarden;</w:t>
      </w: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d</w:t>
      </w:r>
      <w:r w:rsidRPr="00430C54">
        <w:rPr>
          <w:rFonts w:cs="Verdana"/>
          <w:szCs w:val="18"/>
        </w:rPr>
        <w:t xml:space="preserve">e </w:t>
      </w:r>
      <w:proofErr w:type="spellStart"/>
      <w:r w:rsidRPr="00430C54">
        <w:rPr>
          <w:rFonts w:cs="Verdana"/>
          <w:szCs w:val="18"/>
        </w:rPr>
        <w:t>heads</w:t>
      </w:r>
      <w:proofErr w:type="spellEnd"/>
      <w:r w:rsidRPr="00430C54">
        <w:rPr>
          <w:rFonts w:cs="Verdana"/>
          <w:szCs w:val="18"/>
        </w:rPr>
        <w:t xml:space="preserve"> of </w:t>
      </w:r>
      <w:proofErr w:type="spellStart"/>
      <w:r w:rsidRPr="00430C54">
        <w:rPr>
          <w:rFonts w:cs="Verdana"/>
          <w:szCs w:val="18"/>
        </w:rPr>
        <w:t>terms</w:t>
      </w:r>
      <w:proofErr w:type="spellEnd"/>
      <w:r w:rsidRPr="00430C54">
        <w:rPr>
          <w:rFonts w:cs="Verdana"/>
          <w:szCs w:val="18"/>
        </w:rPr>
        <w:t xml:space="preserve"> beschrijven van de </w:t>
      </w:r>
      <w:proofErr w:type="spellStart"/>
      <w:r w:rsidRPr="00430C54">
        <w:rPr>
          <w:rFonts w:cs="Verdana"/>
          <w:szCs w:val="18"/>
        </w:rPr>
        <w:t>onderaannemingscontracten</w:t>
      </w:r>
      <w:proofErr w:type="spellEnd"/>
      <w:r w:rsidRPr="00430C54">
        <w:rPr>
          <w:rFonts w:cs="Verdana"/>
          <w:szCs w:val="18"/>
        </w:rPr>
        <w:t xml:space="preserve"> inclusief (maar niet beperkt tot) informatie met betrekking tot:</w:t>
      </w:r>
      <w:r w:rsidRPr="00430C54">
        <w:rPr>
          <w:rFonts w:cs="Verdana"/>
          <w:szCs w:val="18"/>
        </w:rPr>
        <w:br/>
        <w:t xml:space="preserve">i. </w:t>
      </w:r>
      <w:r w:rsidRPr="00430C54">
        <w:rPr>
          <w:rFonts w:cs="Verdana"/>
          <w:szCs w:val="18"/>
        </w:rPr>
        <w:tab/>
      </w:r>
      <w:r>
        <w:rPr>
          <w:rFonts w:cs="Verdana"/>
          <w:szCs w:val="18"/>
        </w:rPr>
        <w:t>b</w:t>
      </w:r>
      <w:r w:rsidRPr="00430C54">
        <w:rPr>
          <w:rFonts w:cs="Verdana"/>
          <w:szCs w:val="18"/>
        </w:rPr>
        <w:t>orgstelling (</w:t>
      </w:r>
      <w:proofErr w:type="spellStart"/>
      <w:r w:rsidRPr="00430C54">
        <w:rPr>
          <w:rFonts w:cs="Verdana"/>
          <w:szCs w:val="18"/>
        </w:rPr>
        <w:t>parent</w:t>
      </w:r>
      <w:proofErr w:type="spellEnd"/>
      <w:r w:rsidRPr="00430C54">
        <w:rPr>
          <w:rFonts w:cs="Verdana"/>
          <w:szCs w:val="18"/>
        </w:rPr>
        <w:t xml:space="preserve"> company </w:t>
      </w:r>
      <w:proofErr w:type="spellStart"/>
      <w:r w:rsidRPr="00430C54">
        <w:rPr>
          <w:rFonts w:cs="Verdana"/>
          <w:szCs w:val="18"/>
        </w:rPr>
        <w:t>guarantees</w:t>
      </w:r>
      <w:proofErr w:type="spellEnd"/>
      <w:r w:rsidRPr="00430C54">
        <w:rPr>
          <w:rFonts w:cs="Verdana"/>
          <w:szCs w:val="18"/>
        </w:rPr>
        <w:t>, letters of support)</w:t>
      </w:r>
      <w:r w:rsidRPr="00430C54">
        <w:rPr>
          <w:rFonts w:cs="Verdana"/>
          <w:szCs w:val="18"/>
        </w:rPr>
        <w:br/>
        <w:t xml:space="preserve">ii. </w:t>
      </w:r>
      <w:r w:rsidRPr="00430C54">
        <w:rPr>
          <w:rFonts w:cs="Verdana"/>
          <w:szCs w:val="18"/>
        </w:rPr>
        <w:tab/>
      </w:r>
      <w:r>
        <w:rPr>
          <w:rFonts w:cs="Verdana"/>
          <w:szCs w:val="18"/>
        </w:rPr>
        <w:t>a</w:t>
      </w:r>
      <w:r w:rsidRPr="00430C54">
        <w:rPr>
          <w:rFonts w:cs="Verdana"/>
          <w:szCs w:val="18"/>
        </w:rPr>
        <w:t>ansprakelijkheid (</w:t>
      </w:r>
      <w:proofErr w:type="spellStart"/>
      <w:r w:rsidRPr="00430C54">
        <w:rPr>
          <w:rFonts w:cs="Verdana"/>
          <w:szCs w:val="18"/>
        </w:rPr>
        <w:t>liability</w:t>
      </w:r>
      <w:proofErr w:type="spellEnd"/>
      <w:r w:rsidRPr="00430C54">
        <w:rPr>
          <w:rFonts w:cs="Verdana"/>
          <w:szCs w:val="18"/>
        </w:rPr>
        <w:t xml:space="preserve"> caps)</w:t>
      </w:r>
      <w:r w:rsidRPr="00430C54">
        <w:rPr>
          <w:rFonts w:cs="Verdana"/>
          <w:szCs w:val="18"/>
        </w:rPr>
        <w:br/>
        <w:t xml:space="preserve">iii. </w:t>
      </w:r>
      <w:r w:rsidRPr="00430C54">
        <w:rPr>
          <w:rFonts w:cs="Verdana"/>
          <w:szCs w:val="18"/>
        </w:rPr>
        <w:tab/>
      </w:r>
      <w:r>
        <w:rPr>
          <w:rFonts w:cs="Verdana"/>
          <w:szCs w:val="18"/>
        </w:rPr>
        <w:t>b</w:t>
      </w:r>
      <w:r w:rsidRPr="00430C54">
        <w:rPr>
          <w:rFonts w:cs="Verdana"/>
          <w:szCs w:val="18"/>
        </w:rPr>
        <w:t>eëindiging (</w:t>
      </w:r>
      <w:proofErr w:type="spellStart"/>
      <w:r w:rsidRPr="00430C54">
        <w:rPr>
          <w:rFonts w:cs="Verdana"/>
          <w:szCs w:val="18"/>
        </w:rPr>
        <w:t>termination</w:t>
      </w:r>
      <w:proofErr w:type="spellEnd"/>
      <w:r w:rsidRPr="00430C54">
        <w:rPr>
          <w:rFonts w:cs="Verdana"/>
          <w:szCs w:val="18"/>
        </w:rPr>
        <w:t xml:space="preserve"> caps)</w:t>
      </w:r>
      <w:r w:rsidRPr="00430C54">
        <w:rPr>
          <w:rFonts w:cs="Verdana"/>
          <w:szCs w:val="18"/>
        </w:rPr>
        <w:br/>
        <w:t xml:space="preserve">iv. </w:t>
      </w:r>
      <w:r w:rsidRPr="00430C54">
        <w:rPr>
          <w:rFonts w:cs="Verdana"/>
          <w:szCs w:val="18"/>
        </w:rPr>
        <w:tab/>
      </w:r>
      <w:r>
        <w:rPr>
          <w:rFonts w:cs="Verdana"/>
          <w:szCs w:val="18"/>
        </w:rPr>
        <w:t>u</w:t>
      </w:r>
      <w:r w:rsidRPr="00430C54">
        <w:rPr>
          <w:rFonts w:cs="Verdana"/>
          <w:szCs w:val="18"/>
        </w:rPr>
        <w:t>itvoeringsgaranties en zekerheden (performance/</w:t>
      </w:r>
      <w:proofErr w:type="spellStart"/>
      <w:r w:rsidRPr="00430C54">
        <w:rPr>
          <w:rFonts w:cs="Verdana"/>
          <w:szCs w:val="18"/>
        </w:rPr>
        <w:t>surety</w:t>
      </w:r>
      <w:proofErr w:type="spellEnd"/>
      <w:r w:rsidRPr="00430C54">
        <w:rPr>
          <w:rFonts w:cs="Verdana"/>
          <w:szCs w:val="18"/>
        </w:rPr>
        <w:t xml:space="preserve"> </w:t>
      </w:r>
      <w:proofErr w:type="spellStart"/>
      <w:r w:rsidRPr="00430C54">
        <w:rPr>
          <w:rFonts w:cs="Verdana"/>
          <w:szCs w:val="18"/>
        </w:rPr>
        <w:t>bonds</w:t>
      </w:r>
      <w:proofErr w:type="spellEnd"/>
      <w:r w:rsidRPr="00430C54">
        <w:rPr>
          <w:rFonts w:cs="Verdana"/>
          <w:szCs w:val="18"/>
        </w:rPr>
        <w:t>)</w:t>
      </w:r>
      <w:r w:rsidRPr="00430C54">
        <w:rPr>
          <w:rFonts w:cs="Verdana"/>
          <w:szCs w:val="18"/>
        </w:rPr>
        <w:br/>
        <w:t xml:space="preserve">v. </w:t>
      </w:r>
      <w:r w:rsidRPr="00430C54">
        <w:rPr>
          <w:rFonts w:cs="Verdana"/>
          <w:szCs w:val="18"/>
        </w:rPr>
        <w:tab/>
      </w:r>
      <w:r>
        <w:rPr>
          <w:rFonts w:cs="Verdana"/>
          <w:szCs w:val="18"/>
        </w:rPr>
        <w:t>e</w:t>
      </w:r>
      <w:r w:rsidRPr="00430C54">
        <w:rPr>
          <w:rFonts w:cs="Verdana"/>
          <w:szCs w:val="18"/>
        </w:rPr>
        <w:t>ventuele support van derden (</w:t>
      </w:r>
      <w:proofErr w:type="spellStart"/>
      <w:r w:rsidRPr="00430C54">
        <w:rPr>
          <w:rFonts w:cs="Verdana"/>
          <w:szCs w:val="18"/>
        </w:rPr>
        <w:t>third</w:t>
      </w:r>
      <w:proofErr w:type="spellEnd"/>
      <w:r w:rsidRPr="00430C54">
        <w:rPr>
          <w:rFonts w:cs="Verdana"/>
          <w:szCs w:val="18"/>
        </w:rPr>
        <w:t xml:space="preserve"> party support)</w:t>
      </w: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r</w:t>
      </w:r>
      <w:r w:rsidRPr="00430C54">
        <w:rPr>
          <w:rFonts w:cs="Verdana"/>
          <w:szCs w:val="18"/>
        </w:rPr>
        <w:t>ekenschap geven aan het feit dat de bijdrage van de Opdrachtgever aan de financiering zich beperkt tot de kasstromen die volgen uit hoofde van de DBFM-Overeenkomst;</w:t>
      </w: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f</w:t>
      </w:r>
      <w:r w:rsidRPr="00430C54">
        <w:rPr>
          <w:rFonts w:cs="Verdana"/>
          <w:szCs w:val="18"/>
        </w:rPr>
        <w:t>lexibiliteit beschrijven die in het Financieringsarrangement is voorzien (voor zover deze flexibiliteit geen betrekking heeft op de periode tot Financial Close);</w:t>
      </w:r>
    </w:p>
    <w:p w:rsidR="005B0E11" w:rsidRPr="00430C54" w:rsidRDefault="005B0E11" w:rsidP="005B0E11">
      <w:pPr>
        <w:numPr>
          <w:ilvl w:val="1"/>
          <w:numId w:val="32"/>
        </w:numPr>
        <w:tabs>
          <w:tab w:val="clear" w:pos="1440"/>
          <w:tab w:val="num" w:pos="360"/>
        </w:tabs>
        <w:spacing w:line="260" w:lineRule="exact"/>
        <w:ind w:left="360"/>
        <w:rPr>
          <w:rFonts w:cs="Verdana"/>
          <w:szCs w:val="18"/>
        </w:rPr>
      </w:pPr>
      <w:r>
        <w:rPr>
          <w:rFonts w:cs="Verdana"/>
          <w:szCs w:val="18"/>
        </w:rPr>
        <w:t>h</w:t>
      </w:r>
      <w:r w:rsidRPr="00430C54">
        <w:rPr>
          <w:rFonts w:cs="Verdana"/>
          <w:szCs w:val="18"/>
        </w:rPr>
        <w:t>elder doen uitkomen waar het concept Financieringsplan – dat door de Gegadigde wordt ingediend in de Tweede fase Dialoog – afwijkt van het Financieringsplan dat onderdeel uitmaakt van de Inschrijving.</w:t>
      </w:r>
    </w:p>
    <w:p w:rsidR="005B0E11" w:rsidRDefault="005B0E11" w:rsidP="005B0E11">
      <w:pPr>
        <w:tabs>
          <w:tab w:val="num" w:pos="360"/>
        </w:tabs>
        <w:ind w:left="360" w:hanging="360"/>
        <w:rPr>
          <w:rFonts w:cs="Verdana"/>
          <w:szCs w:val="18"/>
        </w:rPr>
      </w:pPr>
    </w:p>
    <w:p w:rsidR="005B0E11" w:rsidRPr="00430C54" w:rsidRDefault="005B0E11" w:rsidP="005B0E11">
      <w:pPr>
        <w:tabs>
          <w:tab w:val="num" w:pos="360"/>
        </w:tabs>
        <w:ind w:left="360" w:hanging="360"/>
        <w:rPr>
          <w:rFonts w:cs="Verdana"/>
          <w:szCs w:val="18"/>
        </w:rPr>
      </w:pPr>
    </w:p>
    <w:p w:rsidR="005B0E11" w:rsidRPr="00430C54" w:rsidRDefault="005B0E11" w:rsidP="005B0E11">
      <w:pPr>
        <w:rPr>
          <w:b/>
          <w:szCs w:val="18"/>
        </w:rPr>
      </w:pPr>
    </w:p>
    <w:p w:rsidR="005B0E11" w:rsidRPr="00430C54" w:rsidRDefault="005B0E11" w:rsidP="005B0E11">
      <w:pPr>
        <w:rPr>
          <w:b/>
          <w:szCs w:val="18"/>
        </w:rPr>
      </w:pPr>
      <w:r w:rsidRPr="00430C54">
        <w:rPr>
          <w:b/>
          <w:szCs w:val="18"/>
        </w:rPr>
        <w:lastRenderedPageBreak/>
        <w:t>3.</w:t>
      </w:r>
      <w:r w:rsidRPr="00430C54">
        <w:rPr>
          <w:b/>
          <w:szCs w:val="18"/>
        </w:rPr>
        <w:tab/>
        <w:t>Wijze van beoordeling</w:t>
      </w:r>
    </w:p>
    <w:p w:rsidR="005B0E11" w:rsidRPr="00430C54" w:rsidRDefault="005B0E11" w:rsidP="005B0E11">
      <w:pPr>
        <w:rPr>
          <w:szCs w:val="18"/>
        </w:rPr>
      </w:pPr>
    </w:p>
    <w:p w:rsidR="005B0E11" w:rsidRPr="00430C54" w:rsidRDefault="005B0E11" w:rsidP="005B0E11">
      <w:pPr>
        <w:rPr>
          <w:szCs w:val="18"/>
        </w:rPr>
      </w:pPr>
      <w:r w:rsidRPr="00430C54">
        <w:rPr>
          <w:szCs w:val="18"/>
        </w:rPr>
        <w:t xml:space="preserve">Het Financieringsplan zal door de Aanbesteder worden getoetst op geldigheid. Het Financieringsplan draagt niet bij aan het bepalen van de economisch meest voordelige inschrijving. </w:t>
      </w:r>
    </w:p>
    <w:p w:rsidR="005B0E11" w:rsidRPr="00430C54" w:rsidRDefault="005B0E11" w:rsidP="005B0E11">
      <w:pPr>
        <w:rPr>
          <w:rFonts w:cs="Verdana"/>
          <w:b/>
          <w:bCs/>
          <w:szCs w:val="18"/>
          <w:u w:val="single"/>
        </w:rPr>
      </w:pPr>
    </w:p>
    <w:p w:rsidR="005B0E11" w:rsidRPr="00430C54" w:rsidRDefault="005B0E11" w:rsidP="005B0E11">
      <w:pPr>
        <w:rPr>
          <w:rFonts w:cs="Verdana"/>
          <w:b/>
          <w:bCs/>
          <w:szCs w:val="18"/>
        </w:rPr>
      </w:pPr>
      <w:r w:rsidRPr="00430C54">
        <w:rPr>
          <w:rFonts w:cs="Verdana"/>
          <w:b/>
          <w:bCs/>
          <w:szCs w:val="18"/>
        </w:rPr>
        <w:t>4.</w:t>
      </w:r>
      <w:r w:rsidRPr="00430C54">
        <w:rPr>
          <w:rFonts w:cs="Verdana"/>
          <w:b/>
          <w:bCs/>
          <w:szCs w:val="18"/>
        </w:rPr>
        <w:tab/>
        <w:t xml:space="preserve">Relatie en verwerking in de DBFM-Overeenkomst </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 xml:space="preserve">Ten aanzien van het Financieringsplan eist de Aanbesteder consistentie met de Projectplanning en het Oorspronkelijk Financieel Model. Het Financieringsplan kent geen directe afhankelijkheden met andere delen van de Inschrijving, anders dan uit andere delen van de Inschrijving voortkomende verplichtingen ter opname in de DBFM-Overeenkomst waarvoor financiering moet worden aangetrokken om aan al deze verplichtingen te kunnen voldoen. </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 xml:space="preserve">Het Financieringsplan moet aansluiten op het Oorspronkelijk Financieel Model, de steunverklaringen en de bijbehorende termsheets voor iedere bron van financiering. </w:t>
      </w:r>
    </w:p>
    <w:p w:rsidR="005B0E11" w:rsidRPr="00430C54" w:rsidRDefault="005B0E11" w:rsidP="005B0E11">
      <w:pPr>
        <w:rPr>
          <w:rFonts w:cs="Verdana"/>
          <w:szCs w:val="18"/>
        </w:rPr>
      </w:pPr>
    </w:p>
    <w:p w:rsidR="005B0E11" w:rsidRPr="00430C54" w:rsidRDefault="005B0E11" w:rsidP="005B0E11">
      <w:pPr>
        <w:rPr>
          <w:rFonts w:cs="Verdana"/>
          <w:szCs w:val="18"/>
        </w:rPr>
      </w:pPr>
      <w:r w:rsidRPr="00430C54">
        <w:rPr>
          <w:rFonts w:cs="Verdana"/>
          <w:szCs w:val="18"/>
        </w:rPr>
        <w:t>Bij Inschrijving moeten Inschrijvers exact aangeven waarin het Financieringsplan afwijkt van het concept Financieringsplan dat de Inschrijver in de Tweede fase Dialoog moesten indienen.</w:t>
      </w:r>
    </w:p>
    <w:p w:rsidR="005B0E11" w:rsidRPr="00430C54" w:rsidRDefault="005B0E11" w:rsidP="005B0E11">
      <w:pPr>
        <w:rPr>
          <w:rFonts w:cs="Verdana"/>
          <w:szCs w:val="18"/>
        </w:rPr>
      </w:pPr>
    </w:p>
    <w:p w:rsidR="005B0E11" w:rsidRPr="00430C54" w:rsidRDefault="005B0E11" w:rsidP="005B0E11">
      <w:pPr>
        <w:rPr>
          <w:szCs w:val="18"/>
        </w:rPr>
      </w:pPr>
      <w:r w:rsidRPr="00430C54">
        <w:rPr>
          <w:rFonts w:cs="Verdana"/>
          <w:szCs w:val="18"/>
        </w:rPr>
        <w:t xml:space="preserve">De Aanbesteder benadrukt dat </w:t>
      </w:r>
      <w:proofErr w:type="spellStart"/>
      <w:r w:rsidRPr="00430C54">
        <w:rPr>
          <w:rFonts w:cs="Verdana"/>
          <w:i/>
          <w:szCs w:val="18"/>
        </w:rPr>
        <w:t>due</w:t>
      </w:r>
      <w:proofErr w:type="spellEnd"/>
      <w:r w:rsidRPr="00430C54">
        <w:rPr>
          <w:rFonts w:cs="Verdana"/>
          <w:i/>
          <w:szCs w:val="18"/>
        </w:rPr>
        <w:t xml:space="preserve"> diligence</w:t>
      </w:r>
      <w:r w:rsidRPr="00430C54">
        <w:rPr>
          <w:rFonts w:cs="Verdana"/>
          <w:szCs w:val="18"/>
        </w:rPr>
        <w:t xml:space="preserve"> voor de datum Inschrijving moet hebben plaatsgevonden en er van uitgaand dat de DBFM-Overeenkomst geen wijziging meer zal ondergaan.</w:t>
      </w:r>
    </w:p>
    <w:p w:rsidR="005B0E11" w:rsidRPr="00430C54" w:rsidRDefault="005B0E11" w:rsidP="005B0E11">
      <w:pPr>
        <w:rPr>
          <w:szCs w:val="18"/>
        </w:rPr>
      </w:pPr>
    </w:p>
    <w:p w:rsidR="005B0E11" w:rsidRPr="00430C54" w:rsidRDefault="005B0E11" w:rsidP="005B0E11">
      <w:pPr>
        <w:rPr>
          <w:rFonts w:cs="Arial"/>
          <w:b/>
          <w:bCs/>
          <w:kern w:val="32"/>
          <w:szCs w:val="18"/>
        </w:rPr>
      </w:pPr>
      <w:r w:rsidRPr="00430C54">
        <w:rPr>
          <w:szCs w:val="18"/>
        </w:rPr>
        <w:br w:type="page"/>
      </w:r>
    </w:p>
    <w:p w:rsidR="005B0E11" w:rsidRPr="00430C54" w:rsidRDefault="005B0E11" w:rsidP="005B0E11">
      <w:pPr>
        <w:pStyle w:val="Kop2"/>
      </w:pPr>
      <w:bookmarkStart w:id="58" w:name="_Toc384989104"/>
      <w:bookmarkStart w:id="59" w:name="_Toc401833979"/>
      <w:bookmarkStart w:id="60" w:name="_Toc402946072"/>
      <w:bookmarkStart w:id="61" w:name="_Toc427068624"/>
      <w:bookmarkStart w:id="62" w:name="_Toc452539832"/>
      <w:bookmarkStart w:id="63" w:name="_Toc490744283"/>
      <w:bookmarkStart w:id="64" w:name="_Toc517073504"/>
      <w:r>
        <w:lastRenderedPageBreak/>
        <w:t>b</w:t>
      </w:r>
      <w:r w:rsidRPr="00430C54">
        <w:t>ijlage 9.8: Format CO2-Ambitieniveau</w:t>
      </w:r>
      <w:bookmarkEnd w:id="58"/>
      <w:bookmarkEnd w:id="59"/>
      <w:bookmarkEnd w:id="60"/>
      <w:bookmarkEnd w:id="61"/>
      <w:bookmarkEnd w:id="62"/>
      <w:bookmarkEnd w:id="63"/>
      <w:bookmarkEnd w:id="64"/>
      <w:r w:rsidRPr="00430C54">
        <w:t xml:space="preserve"> </w:t>
      </w:r>
    </w:p>
    <w:p w:rsidR="005B0E11" w:rsidRPr="00430C54" w:rsidRDefault="005B0E11" w:rsidP="005B0E11">
      <w:pPr>
        <w:pStyle w:val="Variabelegegevens"/>
        <w:spacing w:line="240" w:lineRule="exact"/>
        <w:ind w:left="705" w:hanging="705"/>
        <w:rPr>
          <w:rFonts w:ascii="Verdana" w:hAnsi="Verdana"/>
          <w:sz w:val="18"/>
          <w:szCs w:val="18"/>
        </w:rPr>
      </w:pPr>
    </w:p>
    <w:p w:rsidR="005B0E11" w:rsidRPr="00430C54" w:rsidRDefault="005B0E11" w:rsidP="005B0E11">
      <w:pPr>
        <w:pStyle w:val="Variabelegegevens"/>
        <w:spacing w:line="240" w:lineRule="exact"/>
        <w:ind w:left="705" w:hanging="705"/>
        <w:rPr>
          <w:rFonts w:ascii="Verdana" w:hAnsi="Verdana"/>
          <w:sz w:val="18"/>
          <w:szCs w:val="18"/>
        </w:rPr>
      </w:pPr>
    </w:p>
    <w:p w:rsidR="005B0E11" w:rsidRPr="00430C54" w:rsidRDefault="005B0E11" w:rsidP="005B0E11">
      <w:pPr>
        <w:pStyle w:val="Variabelegegevens"/>
        <w:spacing w:line="240" w:lineRule="exact"/>
        <w:rPr>
          <w:rFonts w:ascii="Verdana" w:hAnsi="Verdana"/>
          <w:sz w:val="18"/>
          <w:szCs w:val="18"/>
        </w:rPr>
      </w:pPr>
      <w:r w:rsidRPr="00430C54">
        <w:rPr>
          <w:rFonts w:ascii="Verdana" w:hAnsi="Verdana"/>
          <w:sz w:val="18"/>
          <w:szCs w:val="18"/>
        </w:rPr>
        <w:t xml:space="preserve">[naam Inschrijver] verklaart zich bereid de uitvoering van de DBFM-Overeenkomst op duurzame wijze ter hand te nemen en daarbij adequaat invulling te geven aan een CO2-reductie op CO2-ambitieniveau [●●] zoals in bijlage </w:t>
      </w:r>
      <w:r>
        <w:rPr>
          <w:rFonts w:ascii="Verdana" w:hAnsi="Verdana"/>
          <w:sz w:val="18"/>
          <w:szCs w:val="18"/>
        </w:rPr>
        <w:t>7.2 A</w:t>
      </w:r>
      <w:r w:rsidRPr="00430C54">
        <w:rPr>
          <w:rFonts w:ascii="Verdana" w:hAnsi="Verdana"/>
          <w:sz w:val="18"/>
          <w:szCs w:val="18"/>
        </w:rPr>
        <w:t xml:space="preserve"> is omschreven.</w:t>
      </w:r>
    </w:p>
    <w:p w:rsidR="005B0E11" w:rsidRDefault="005B0E11" w:rsidP="005B0E11">
      <w:pPr>
        <w:pStyle w:val="Variabelegegevens"/>
        <w:spacing w:line="240" w:lineRule="exact"/>
        <w:rPr>
          <w:rFonts w:ascii="Verdana" w:hAnsi="Verdana"/>
          <w:sz w:val="18"/>
          <w:szCs w:val="18"/>
        </w:rPr>
      </w:pPr>
    </w:p>
    <w:p w:rsidR="005B0E11" w:rsidRDefault="005B0E11" w:rsidP="005B0E11">
      <w:pPr>
        <w:pStyle w:val="Variabelegegevens"/>
        <w:spacing w:line="240" w:lineRule="exact"/>
        <w:rPr>
          <w:rFonts w:ascii="Verdana" w:hAnsi="Verdana"/>
          <w:sz w:val="18"/>
          <w:szCs w:val="18"/>
        </w:rPr>
      </w:pPr>
      <w:r w:rsidRPr="00430C54">
        <w:rPr>
          <w:rFonts w:ascii="Verdana" w:hAnsi="Verdana"/>
          <w:sz w:val="18"/>
          <w:szCs w:val="18"/>
        </w:rPr>
        <w:t>[naam Inschrijver] verklaart</w:t>
      </w:r>
      <w:r>
        <w:rPr>
          <w:rFonts w:ascii="Verdana" w:hAnsi="Verdana"/>
          <w:sz w:val="18"/>
          <w:szCs w:val="18"/>
        </w:rPr>
        <w:t xml:space="preserve"> het bewijs dat de DBFM-Overeenkomst op het hierboven aangegeven niveau wordt uitgevoerd, zal worden geleverd door:</w:t>
      </w:r>
    </w:p>
    <w:p w:rsidR="005B0E11" w:rsidRDefault="005B0E11" w:rsidP="005B0E11">
      <w:pPr>
        <w:pStyle w:val="Variabelegegevens"/>
        <w:spacing w:line="240" w:lineRule="exact"/>
        <w:rPr>
          <w:rFonts w:ascii="Verdana" w:hAnsi="Verdana"/>
          <w:sz w:val="18"/>
          <w:szCs w:val="18"/>
        </w:rPr>
      </w:pPr>
    </w:p>
    <w:p w:rsidR="005B0E11" w:rsidRDefault="005B0E11" w:rsidP="005B0E11">
      <w:pPr>
        <w:pStyle w:val="Variabelegegevens"/>
        <w:spacing w:line="240" w:lineRule="exact"/>
        <w:rPr>
          <w:rFonts w:ascii="Verdana" w:hAnsi="Verdana"/>
          <w:sz w:val="18"/>
          <w:szCs w:val="18"/>
        </w:rPr>
      </w:pPr>
      <w:r>
        <w:rPr>
          <w:rFonts w:ascii="Verdana" w:hAnsi="Verdana"/>
          <w:sz w:val="18"/>
          <w:szCs w:val="18"/>
        </w:rPr>
        <w:t>[ ]</w:t>
      </w:r>
      <w:r w:rsidRPr="005E3E95">
        <w:rPr>
          <w:rFonts w:ascii="Verdana" w:hAnsi="Verdana"/>
          <w:sz w:val="18"/>
          <w:szCs w:val="18"/>
        </w:rPr>
        <w:tab/>
        <w:t xml:space="preserve">een CO2-Bewust certificaat te overleggen dat past bij het aangeboden CO2-ambitieniveau. Indien de Inschrijver bestaat uit een samenwerkingsverband van bedrijven, </w:t>
      </w:r>
      <w:r>
        <w:rPr>
          <w:rFonts w:ascii="Verdana" w:hAnsi="Verdana"/>
          <w:sz w:val="18"/>
          <w:szCs w:val="18"/>
        </w:rPr>
        <w:t>zal</w:t>
      </w:r>
      <w:r w:rsidRPr="005E3E95">
        <w:rPr>
          <w:rFonts w:ascii="Verdana" w:hAnsi="Verdana"/>
          <w:sz w:val="18"/>
          <w:szCs w:val="18"/>
        </w:rPr>
        <w:t xml:space="preserve"> iedere deelnemer in dat samenwerkingsverband een CO2-Bewust certificaat te overleggen dat ten minste past bij het aangeboden CO2-ambitieniveau, </w:t>
      </w:r>
    </w:p>
    <w:p w:rsidR="005B0E11" w:rsidRDefault="005B0E11" w:rsidP="005B0E11">
      <w:pPr>
        <w:pStyle w:val="Variabelegegevens"/>
        <w:spacing w:line="240" w:lineRule="exact"/>
        <w:rPr>
          <w:rFonts w:ascii="Verdana" w:hAnsi="Verdana"/>
          <w:sz w:val="18"/>
          <w:szCs w:val="18"/>
        </w:rPr>
      </w:pPr>
    </w:p>
    <w:p w:rsidR="005B0E11" w:rsidRDefault="005B0E11" w:rsidP="005B0E11">
      <w:pPr>
        <w:pStyle w:val="Variabelegegevens"/>
        <w:spacing w:line="240" w:lineRule="exact"/>
        <w:rPr>
          <w:rFonts w:ascii="Verdana" w:hAnsi="Verdana"/>
          <w:sz w:val="18"/>
          <w:szCs w:val="18"/>
        </w:rPr>
      </w:pPr>
      <w:r w:rsidRPr="005E3E95">
        <w:rPr>
          <w:rFonts w:ascii="Verdana" w:hAnsi="Verdana"/>
          <w:sz w:val="18"/>
          <w:szCs w:val="18"/>
        </w:rPr>
        <w:t>of</w:t>
      </w:r>
      <w:r>
        <w:rPr>
          <w:rStyle w:val="Voetnootmarkering"/>
          <w:rFonts w:ascii="Verdana" w:hAnsi="Verdana"/>
          <w:sz w:val="18"/>
          <w:szCs w:val="18"/>
        </w:rPr>
        <w:footnoteReference w:id="2"/>
      </w:r>
    </w:p>
    <w:p w:rsidR="005B0E11" w:rsidRPr="005E3E95" w:rsidRDefault="005B0E11" w:rsidP="005B0E11">
      <w:pPr>
        <w:pStyle w:val="Variabelegegevens"/>
        <w:spacing w:line="240" w:lineRule="exact"/>
        <w:rPr>
          <w:rFonts w:ascii="Verdana" w:hAnsi="Verdana"/>
          <w:sz w:val="18"/>
          <w:szCs w:val="18"/>
        </w:rPr>
      </w:pPr>
    </w:p>
    <w:p w:rsidR="005B0E11" w:rsidRDefault="005B0E11" w:rsidP="005B0E11">
      <w:pPr>
        <w:pStyle w:val="Variabelegegevens"/>
        <w:spacing w:line="240" w:lineRule="exact"/>
        <w:rPr>
          <w:rFonts w:ascii="Verdana" w:hAnsi="Verdana"/>
          <w:sz w:val="18"/>
          <w:szCs w:val="18"/>
        </w:rPr>
      </w:pPr>
      <w:r>
        <w:rPr>
          <w:rFonts w:ascii="Verdana" w:hAnsi="Verdana"/>
          <w:sz w:val="18"/>
          <w:szCs w:val="18"/>
        </w:rPr>
        <w:t>[ ]</w:t>
      </w:r>
      <w:r w:rsidRPr="005E3E95">
        <w:rPr>
          <w:rFonts w:ascii="Verdana" w:hAnsi="Verdana"/>
          <w:sz w:val="18"/>
          <w:szCs w:val="18"/>
        </w:rPr>
        <w:tab/>
      </w:r>
      <w:proofErr w:type="spellStart"/>
      <w:r w:rsidRPr="005E3E95">
        <w:rPr>
          <w:rFonts w:ascii="Verdana" w:hAnsi="Verdana"/>
          <w:sz w:val="18"/>
          <w:szCs w:val="18"/>
        </w:rPr>
        <w:t>project-specifiek</w:t>
      </w:r>
      <w:proofErr w:type="spellEnd"/>
      <w:r w:rsidRPr="005E3E95">
        <w:rPr>
          <w:rFonts w:ascii="Verdana" w:hAnsi="Verdana"/>
          <w:sz w:val="18"/>
          <w:szCs w:val="18"/>
        </w:rPr>
        <w:t xml:space="preserve"> bewijsstukken te leveren dat de opdracht </w:t>
      </w:r>
      <w:r>
        <w:rPr>
          <w:rFonts w:ascii="Verdana" w:hAnsi="Verdana"/>
          <w:sz w:val="18"/>
          <w:szCs w:val="18"/>
        </w:rPr>
        <w:t>wordt</w:t>
      </w:r>
      <w:r w:rsidRPr="005E3E95">
        <w:rPr>
          <w:rFonts w:ascii="Verdana" w:hAnsi="Verdana"/>
          <w:sz w:val="18"/>
          <w:szCs w:val="18"/>
        </w:rPr>
        <w:t xml:space="preserve"> uitgevoerd met toepassing van de criteria zoals vermeld in de tabellen opgenomen in het document “Handreiking </w:t>
      </w:r>
      <w:r w:rsidRPr="001501DA">
        <w:rPr>
          <w:rFonts w:ascii="Verdana" w:hAnsi="Verdana"/>
          <w:sz w:val="18"/>
          <w:szCs w:val="18"/>
        </w:rPr>
        <w:t xml:space="preserve">Aanbesteden </w:t>
      </w:r>
      <w:r w:rsidRPr="00615084">
        <w:rPr>
          <w:rFonts w:ascii="Verdana" w:hAnsi="Verdana"/>
          <w:sz w:val="18"/>
        </w:rPr>
        <w:t xml:space="preserve">Versie 3.0: Het </w:t>
      </w:r>
      <w:r>
        <w:rPr>
          <w:rFonts w:ascii="Verdana" w:hAnsi="Verdana"/>
          <w:sz w:val="18"/>
        </w:rPr>
        <w:t>BPKV</w:t>
      </w:r>
      <w:r w:rsidRPr="00615084">
        <w:rPr>
          <w:rFonts w:ascii="Verdana" w:hAnsi="Verdana"/>
          <w:sz w:val="18"/>
        </w:rPr>
        <w:t xml:space="preserve"> criterium CO2-Prestatieladder voor aanbestedende diensten” (05-02-2016</w:t>
      </w:r>
      <w:r w:rsidRPr="001501DA">
        <w:rPr>
          <w:rFonts w:ascii="Verdana" w:hAnsi="Verdana"/>
          <w:sz w:val="18"/>
          <w:szCs w:val="18"/>
        </w:rPr>
        <w:t xml:space="preserve">, </w:t>
      </w:r>
      <w:r w:rsidRPr="001501DA">
        <w:rPr>
          <w:rFonts w:ascii="Verdana" w:hAnsi="Verdana" w:cstheme="minorBidi"/>
          <w:b/>
          <w:i/>
          <w:vanish/>
          <w:color w:val="3366FF"/>
          <w:spacing w:val="0"/>
          <w:sz w:val="16"/>
          <w:szCs w:val="16"/>
        </w:rPr>
        <w:t>check</w:t>
      </w:r>
      <w:r w:rsidRPr="00B16B94">
        <w:rPr>
          <w:rFonts w:ascii="Verdana" w:hAnsi="Verdana" w:cstheme="minorBidi"/>
          <w:b/>
          <w:i/>
          <w:vanish/>
          <w:color w:val="3366FF"/>
          <w:spacing w:val="0"/>
          <w:sz w:val="16"/>
          <w:szCs w:val="16"/>
        </w:rPr>
        <w:t xml:space="preserve"> versienummer</w:t>
      </w:r>
      <w:r>
        <w:rPr>
          <w:rFonts w:ascii="Verdana" w:hAnsi="Verdana"/>
          <w:sz w:val="18"/>
          <w:szCs w:val="18"/>
        </w:rPr>
        <w:t xml:space="preserve"> </w:t>
      </w:r>
      <w:r w:rsidRPr="005E3E95">
        <w:rPr>
          <w:rFonts w:ascii="Verdana" w:hAnsi="Verdana"/>
          <w:sz w:val="18"/>
          <w:szCs w:val="18"/>
        </w:rPr>
        <w:t>Stichting Klimaatvriendelijk Aanbesteden &amp; Ondernemen)</w:t>
      </w:r>
      <w:r>
        <w:rPr>
          <w:rFonts w:ascii="Verdana" w:hAnsi="Verdana"/>
          <w:sz w:val="18"/>
          <w:szCs w:val="18"/>
        </w:rPr>
        <w:t xml:space="preserve">, welke criteria tevens zijn opgenomen in </w:t>
      </w:r>
      <w:r w:rsidRPr="005E3E95">
        <w:rPr>
          <w:rFonts w:ascii="Verdana" w:hAnsi="Verdana"/>
          <w:sz w:val="18"/>
          <w:szCs w:val="18"/>
        </w:rPr>
        <w:t xml:space="preserve">bijlage 7.2 A </w:t>
      </w:r>
      <w:r>
        <w:rPr>
          <w:rFonts w:ascii="Verdana" w:hAnsi="Verdana"/>
          <w:sz w:val="18"/>
          <w:szCs w:val="18"/>
        </w:rPr>
        <w:t>van de aanbestedingsleidraad</w:t>
      </w:r>
      <w:r w:rsidRPr="005E3E95">
        <w:rPr>
          <w:rFonts w:ascii="Verdana" w:hAnsi="Verdana"/>
          <w:sz w:val="18"/>
          <w:szCs w:val="18"/>
        </w:rPr>
        <w:t xml:space="preserve">. </w:t>
      </w:r>
      <w:r>
        <w:rPr>
          <w:rFonts w:ascii="Verdana" w:hAnsi="Verdana"/>
          <w:sz w:val="18"/>
          <w:szCs w:val="18"/>
        </w:rPr>
        <w:t>De toetsing zal</w:t>
      </w:r>
      <w:r w:rsidRPr="003C3511">
        <w:rPr>
          <w:rFonts w:ascii="Verdana" w:hAnsi="Verdana"/>
          <w:sz w:val="18"/>
          <w:szCs w:val="18"/>
        </w:rPr>
        <w:t xml:space="preserve">, met inachtneming van de voorwaarden zoals opgenomen in </w:t>
      </w:r>
      <w:r>
        <w:rPr>
          <w:rFonts w:ascii="Verdana" w:hAnsi="Verdana"/>
          <w:sz w:val="18"/>
          <w:szCs w:val="18"/>
        </w:rPr>
        <w:t>bijlage 7.2 van de aanbestedingsleidraad</w:t>
      </w:r>
      <w:r w:rsidRPr="003C3511">
        <w:rPr>
          <w:rFonts w:ascii="Verdana" w:hAnsi="Verdana"/>
          <w:sz w:val="18"/>
          <w:szCs w:val="18"/>
        </w:rPr>
        <w:t>,</w:t>
      </w:r>
      <w:r>
        <w:rPr>
          <w:rFonts w:ascii="Verdana" w:hAnsi="Verdana"/>
          <w:sz w:val="18"/>
          <w:szCs w:val="18"/>
        </w:rPr>
        <w:t xml:space="preserve"> uitgevoerd worden door de volgende certificerende instelling:</w:t>
      </w:r>
    </w:p>
    <w:p w:rsidR="005B0E11" w:rsidRPr="005E3E95" w:rsidRDefault="005B0E11" w:rsidP="005B0E11">
      <w:pPr>
        <w:pStyle w:val="Variabelegegevens"/>
        <w:spacing w:line="240" w:lineRule="exact"/>
        <w:rPr>
          <w:rFonts w:ascii="Verdana" w:hAnsi="Verdana"/>
          <w:sz w:val="18"/>
          <w:szCs w:val="18"/>
        </w:rPr>
      </w:pPr>
      <w:r>
        <w:rPr>
          <w:rFonts w:ascii="Verdana" w:hAnsi="Verdana"/>
          <w:sz w:val="18"/>
          <w:szCs w:val="18"/>
        </w:rPr>
        <w:br/>
        <w:t>[naam en adres Certificerende instelling]</w:t>
      </w:r>
    </w:p>
    <w:p w:rsidR="005B0E11" w:rsidRPr="005E3E95" w:rsidRDefault="005B0E11" w:rsidP="005B0E11">
      <w:pPr>
        <w:pStyle w:val="Variabelegegevens"/>
        <w:spacing w:line="240" w:lineRule="exact"/>
        <w:rPr>
          <w:rFonts w:ascii="Verdana" w:hAnsi="Verdana"/>
          <w:sz w:val="18"/>
          <w:szCs w:val="18"/>
        </w:rPr>
      </w:pPr>
    </w:p>
    <w:p w:rsidR="005B0E11" w:rsidRPr="00430C54" w:rsidRDefault="005B0E11" w:rsidP="005B0E11">
      <w:pPr>
        <w:pStyle w:val="Variabelegegevens"/>
        <w:spacing w:line="240" w:lineRule="exact"/>
        <w:rPr>
          <w:rFonts w:ascii="Verdana" w:hAnsi="Verdana"/>
          <w:sz w:val="18"/>
          <w:szCs w:val="18"/>
        </w:rPr>
      </w:pPr>
      <w:r w:rsidRPr="00430C54">
        <w:rPr>
          <w:rFonts w:ascii="Verdana" w:hAnsi="Verdana"/>
          <w:sz w:val="18"/>
          <w:szCs w:val="18"/>
        </w:rPr>
        <w:t>Aldus getekend te [plaats], [datum]</w:t>
      </w:r>
    </w:p>
    <w:p w:rsidR="005B0E11" w:rsidRPr="00430C54" w:rsidRDefault="005B0E11" w:rsidP="005B0E11">
      <w:pPr>
        <w:pStyle w:val="Variabelegegevens"/>
        <w:spacing w:line="240" w:lineRule="exact"/>
        <w:rPr>
          <w:rFonts w:ascii="Verdana" w:hAnsi="Verdana"/>
          <w:sz w:val="18"/>
          <w:szCs w:val="18"/>
        </w:rPr>
      </w:pPr>
    </w:p>
    <w:p w:rsidR="005B0E11" w:rsidRPr="00430C54" w:rsidRDefault="005B0E11" w:rsidP="005B0E11">
      <w:pPr>
        <w:pStyle w:val="Variabelegegevens"/>
        <w:spacing w:line="240" w:lineRule="exact"/>
        <w:rPr>
          <w:rFonts w:ascii="Verdana" w:hAnsi="Verdana"/>
          <w:sz w:val="18"/>
          <w:szCs w:val="18"/>
        </w:rPr>
      </w:pPr>
      <w:r w:rsidRPr="00430C54">
        <w:rPr>
          <w:rFonts w:ascii="Verdana" w:hAnsi="Verdana"/>
          <w:sz w:val="18"/>
          <w:szCs w:val="18"/>
        </w:rPr>
        <w:t xml:space="preserve">[naam Inschrijver], </w:t>
      </w:r>
    </w:p>
    <w:p w:rsidR="005B0E11" w:rsidRPr="00430C54" w:rsidRDefault="005B0E11" w:rsidP="005B0E11">
      <w:pPr>
        <w:pStyle w:val="Variabelegegevens"/>
        <w:spacing w:line="240" w:lineRule="exact"/>
        <w:rPr>
          <w:rFonts w:ascii="Verdana" w:hAnsi="Verdana"/>
          <w:sz w:val="18"/>
          <w:szCs w:val="18"/>
        </w:rPr>
      </w:pPr>
    </w:p>
    <w:p w:rsidR="005B0E11" w:rsidRPr="00430C54" w:rsidRDefault="005B0E11" w:rsidP="005B0E11">
      <w:pPr>
        <w:pStyle w:val="Variabelegegevens"/>
        <w:spacing w:line="240" w:lineRule="exact"/>
        <w:rPr>
          <w:rFonts w:ascii="Verdana" w:hAnsi="Verdana"/>
          <w:sz w:val="18"/>
          <w:szCs w:val="18"/>
        </w:rPr>
      </w:pPr>
      <w:r w:rsidRPr="00430C54">
        <w:rPr>
          <w:rFonts w:ascii="Verdana" w:hAnsi="Verdana"/>
          <w:sz w:val="18"/>
          <w:szCs w:val="18"/>
        </w:rPr>
        <w:t>[naam vertegenwoordigingsbevoegd natuurlijk persoon]</w:t>
      </w:r>
    </w:p>
    <w:p w:rsidR="005B0E11" w:rsidRPr="00430C54" w:rsidRDefault="005B0E11" w:rsidP="005B0E11">
      <w:pPr>
        <w:pStyle w:val="Variabelegegevens"/>
        <w:spacing w:line="240" w:lineRule="exact"/>
        <w:rPr>
          <w:rFonts w:ascii="Verdana" w:hAnsi="Verdana"/>
          <w:sz w:val="18"/>
          <w:szCs w:val="18"/>
        </w:rPr>
      </w:pPr>
    </w:p>
    <w:p w:rsidR="005B0E11" w:rsidRPr="00430C54" w:rsidRDefault="005B0E11" w:rsidP="005B0E11">
      <w:pPr>
        <w:pStyle w:val="Variabelegegevens"/>
        <w:spacing w:line="240" w:lineRule="exact"/>
        <w:rPr>
          <w:rFonts w:ascii="Verdana" w:hAnsi="Verdana"/>
          <w:sz w:val="18"/>
          <w:szCs w:val="18"/>
        </w:rPr>
      </w:pPr>
      <w:r w:rsidRPr="00430C54">
        <w:rPr>
          <w:rFonts w:ascii="Verdana" w:hAnsi="Verdana"/>
          <w:sz w:val="18"/>
          <w:szCs w:val="18"/>
        </w:rPr>
        <w:t>[functie]</w:t>
      </w:r>
    </w:p>
    <w:p w:rsidR="005B0E11" w:rsidRPr="00430C54" w:rsidRDefault="005B0E11" w:rsidP="005B0E11">
      <w:pPr>
        <w:pStyle w:val="Variabelegegevens"/>
        <w:spacing w:line="240" w:lineRule="exact"/>
        <w:rPr>
          <w:rFonts w:ascii="Verdana" w:hAnsi="Verdana"/>
          <w:sz w:val="18"/>
          <w:szCs w:val="18"/>
        </w:rPr>
      </w:pPr>
    </w:p>
    <w:p w:rsidR="005B0E11" w:rsidRPr="00430C54" w:rsidRDefault="005B0E11" w:rsidP="005B0E11">
      <w:pPr>
        <w:pStyle w:val="Variabelegegevens"/>
        <w:spacing w:line="240" w:lineRule="exact"/>
        <w:rPr>
          <w:rFonts w:ascii="Verdana" w:hAnsi="Verdana"/>
          <w:sz w:val="18"/>
          <w:szCs w:val="18"/>
        </w:rPr>
      </w:pPr>
      <w:r w:rsidRPr="00430C54">
        <w:rPr>
          <w:rFonts w:ascii="Verdana" w:hAnsi="Verdana"/>
          <w:sz w:val="18"/>
          <w:szCs w:val="18"/>
        </w:rPr>
        <w:t>[handtekening]</w:t>
      </w: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1CD" w:rsidRDefault="005361CD" w:rsidP="0088501B">
      <w:r>
        <w:separator/>
      </w:r>
    </w:p>
  </w:endnote>
  <w:endnote w:type="continuationSeparator" w:id="0">
    <w:p w:rsidR="005361CD" w:rsidRDefault="005361C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1CD" w:rsidRDefault="005361CD" w:rsidP="0088501B">
      <w:r>
        <w:separator/>
      </w:r>
    </w:p>
  </w:footnote>
  <w:footnote w:type="continuationSeparator" w:id="0">
    <w:p w:rsidR="005361CD" w:rsidRDefault="005361CD" w:rsidP="0088501B">
      <w:r>
        <w:continuationSeparator/>
      </w:r>
    </w:p>
  </w:footnote>
  <w:footnote w:id="1">
    <w:p w:rsidR="005361CD" w:rsidRPr="0012180D" w:rsidRDefault="005361CD" w:rsidP="005B0E11">
      <w:pPr>
        <w:pStyle w:val="Voetnoottekst"/>
      </w:pPr>
      <w:r w:rsidRPr="0012180D">
        <w:rPr>
          <w:rStyle w:val="Voetnootmarkering"/>
        </w:rPr>
        <w:footnoteRef/>
      </w:r>
      <w:r w:rsidRPr="0012180D">
        <w:t xml:space="preserve"> Doorhalen indien niet van toepassing.</w:t>
      </w:r>
    </w:p>
  </w:footnote>
  <w:footnote w:id="2">
    <w:p w:rsidR="005361CD" w:rsidRDefault="005361CD" w:rsidP="005B0E11">
      <w:pPr>
        <w:pStyle w:val="Voetnoottekst"/>
      </w:pPr>
      <w:r>
        <w:rPr>
          <w:rStyle w:val="Voetnootmarkering"/>
        </w:rPr>
        <w:footnoteRef/>
      </w:r>
      <w:r>
        <w:t xml:space="preserve"> De Inschrijver moet een keuze maken en één van beide opties aanvinken. Indien de tweede optie gekozen wordt dienen ook naam en adres van de Certificerende Instelling opgegeven te worden.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8F6703E"/>
    <w:multiLevelType w:val="hybridMultilevel"/>
    <w:tmpl w:val="C2ACF3CA"/>
    <w:lvl w:ilvl="0" w:tplc="ECA2ADFA">
      <w:start w:val="1"/>
      <w:numFmt w:val="bullet"/>
      <w:lvlText w:val=""/>
      <w:lvlJc w:val="left"/>
      <w:pPr>
        <w:tabs>
          <w:tab w:val="num" w:pos="360"/>
        </w:tabs>
        <w:ind w:left="360" w:hanging="360"/>
      </w:pPr>
      <w:rPr>
        <w:rFonts w:ascii="Symbol" w:hAnsi="Symbol" w:hint="default"/>
        <w:sz w:val="16"/>
      </w:rPr>
    </w:lvl>
    <w:lvl w:ilvl="1" w:tplc="ECA2ADFA">
      <w:start w:val="1"/>
      <w:numFmt w:val="bullet"/>
      <w:lvlText w:val=""/>
      <w:lvlJc w:val="left"/>
      <w:pPr>
        <w:tabs>
          <w:tab w:val="num" w:pos="1080"/>
        </w:tabs>
        <w:ind w:left="1080" w:hanging="360"/>
      </w:pPr>
      <w:rPr>
        <w:rFonts w:ascii="Symbol" w:hAnsi="Symbol" w:hint="default"/>
        <w:sz w:val="16"/>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09483BD7"/>
    <w:multiLevelType w:val="multilevel"/>
    <w:tmpl w:val="06962652"/>
    <w:numStyleLink w:val="Lijststijl"/>
  </w:abstractNum>
  <w:abstractNum w:abstractNumId="9">
    <w:nsid w:val="09F65D31"/>
    <w:multiLevelType w:val="hybridMultilevel"/>
    <w:tmpl w:val="3B2C5E18"/>
    <w:lvl w:ilvl="0" w:tplc="04130019">
      <w:start w:val="1"/>
      <w:numFmt w:val="lowerLetter"/>
      <w:lvlText w:val="%1."/>
      <w:lvlJc w:val="left"/>
      <w:pPr>
        <w:tabs>
          <w:tab w:val="num" w:pos="720"/>
        </w:tabs>
        <w:ind w:left="720" w:hanging="360"/>
      </w:pPr>
    </w:lvl>
    <w:lvl w:ilvl="1" w:tplc="205AA5EC">
      <w:start w:val="1"/>
      <w:numFmt w:val="bullet"/>
      <w:lvlText w:val=""/>
      <w:lvlJc w:val="left"/>
      <w:pPr>
        <w:tabs>
          <w:tab w:val="num" w:pos="1440"/>
        </w:tabs>
        <w:ind w:left="1440" w:hanging="360"/>
      </w:pPr>
      <w:rPr>
        <w:rFonts w:ascii="Symbol" w:hAnsi="Symbol"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nsid w:val="0A9D5DE4"/>
    <w:multiLevelType w:val="multilevel"/>
    <w:tmpl w:val="06962652"/>
    <w:numStyleLink w:val="Lijststijl"/>
  </w:abstractNum>
  <w:abstractNum w:abstractNumId="11">
    <w:nsid w:val="0BCD74E3"/>
    <w:multiLevelType w:val="hybridMultilevel"/>
    <w:tmpl w:val="0CC091DE"/>
    <w:lvl w:ilvl="0" w:tplc="04130019">
      <w:start w:val="1"/>
      <w:numFmt w:val="lowerLetter"/>
      <w:lvlText w:val="%1."/>
      <w:lvlJc w:val="left"/>
      <w:pPr>
        <w:tabs>
          <w:tab w:val="num" w:pos="720"/>
        </w:tabs>
        <w:ind w:left="720" w:hanging="360"/>
      </w:pPr>
    </w:lvl>
    <w:lvl w:ilvl="1" w:tplc="0413001B">
      <w:start w:val="1"/>
      <w:numFmt w:val="lowerRoman"/>
      <w:lvlText w:val="%2."/>
      <w:lvlJc w:val="righ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3">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4">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nsid w:val="16DE000A"/>
    <w:multiLevelType w:val="hybridMultilevel"/>
    <w:tmpl w:val="623404D0"/>
    <w:lvl w:ilvl="0" w:tplc="CF14D87A">
      <w:numFmt w:val="bullet"/>
      <w:lvlText w:val="-"/>
      <w:lvlJc w:val="left"/>
      <w:pPr>
        <w:tabs>
          <w:tab w:val="num" w:pos="1398"/>
        </w:tabs>
        <w:ind w:left="1398" w:hanging="69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1895513E"/>
    <w:multiLevelType w:val="multilevel"/>
    <w:tmpl w:val="06962652"/>
    <w:numStyleLink w:val="Lijststijl"/>
  </w:abstractNum>
  <w:abstractNum w:abstractNumId="17">
    <w:nsid w:val="1ACE0227"/>
    <w:multiLevelType w:val="hybridMultilevel"/>
    <w:tmpl w:val="69B81BA6"/>
    <w:lvl w:ilvl="0" w:tplc="EBEC6A8A">
      <w:start w:val="1"/>
      <w:numFmt w:val="lowerRoman"/>
      <w:lvlText w:val="(%1)"/>
      <w:lvlJc w:val="left"/>
      <w:pPr>
        <w:ind w:left="6781" w:hanging="360"/>
      </w:pPr>
      <w:rPr>
        <w:rFonts w:hint="default"/>
      </w:r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18">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6F82458"/>
    <w:multiLevelType w:val="multilevel"/>
    <w:tmpl w:val="6A8E5BD4"/>
    <w:numStyleLink w:val="Stijl2"/>
  </w:abstractNum>
  <w:abstractNum w:abstractNumId="2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nsid w:val="2EE3738B"/>
    <w:multiLevelType w:val="hybridMultilevel"/>
    <w:tmpl w:val="2FDA1780"/>
    <w:lvl w:ilvl="0" w:tplc="04130017">
      <w:start w:val="1"/>
      <w:numFmt w:val="lowerLetter"/>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3">
    <w:nsid w:val="31CB79D8"/>
    <w:multiLevelType w:val="multilevel"/>
    <w:tmpl w:val="06962652"/>
    <w:numStyleLink w:val="Lijststijl"/>
  </w:abstractNum>
  <w:abstractNum w:abstractNumId="24">
    <w:nsid w:val="31E853D2"/>
    <w:multiLevelType w:val="multilevel"/>
    <w:tmpl w:val="06962652"/>
    <w:numStyleLink w:val="Lijststijl"/>
  </w:abstractNum>
  <w:abstractNum w:abstractNumId="25">
    <w:nsid w:val="32EE1A34"/>
    <w:multiLevelType w:val="hybridMultilevel"/>
    <w:tmpl w:val="5484D198"/>
    <w:lvl w:ilvl="0" w:tplc="04130019">
      <w:start w:val="1"/>
      <w:numFmt w:val="lowerLetter"/>
      <w:lvlText w:val="%1."/>
      <w:lvlJc w:val="left"/>
      <w:pPr>
        <w:tabs>
          <w:tab w:val="num" w:pos="720"/>
        </w:tabs>
        <w:ind w:left="720" w:hanging="360"/>
      </w:pPr>
    </w:lvl>
    <w:lvl w:ilvl="1" w:tplc="5CCA2534">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6A6389A"/>
    <w:multiLevelType w:val="multilevel"/>
    <w:tmpl w:val="6A8E5BD4"/>
    <w:numStyleLink w:val="Stijl2"/>
  </w:abstractNum>
  <w:abstractNum w:abstractNumId="28">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3FCC41D5"/>
    <w:multiLevelType w:val="hybridMultilevel"/>
    <w:tmpl w:val="E38C378C"/>
    <w:lvl w:ilvl="0" w:tplc="EB88486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434B6395"/>
    <w:multiLevelType w:val="hybridMultilevel"/>
    <w:tmpl w:val="4B3001A2"/>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nsid w:val="44C04602"/>
    <w:multiLevelType w:val="hybridMultilevel"/>
    <w:tmpl w:val="E00234E6"/>
    <w:lvl w:ilvl="0" w:tplc="04130019">
      <w:start w:val="1"/>
      <w:numFmt w:val="lowerLetter"/>
      <w:lvlText w:val="%1."/>
      <w:lvlJc w:val="left"/>
      <w:pPr>
        <w:tabs>
          <w:tab w:val="num" w:pos="720"/>
        </w:tabs>
        <w:ind w:left="720" w:hanging="360"/>
      </w:pPr>
    </w:lvl>
    <w:lvl w:ilvl="1" w:tplc="0413001B">
      <w:start w:val="1"/>
      <w:numFmt w:val="lowerRoman"/>
      <w:lvlText w:val="%2."/>
      <w:lvlJc w:val="right"/>
      <w:pPr>
        <w:tabs>
          <w:tab w:val="num" w:pos="1440"/>
        </w:tabs>
        <w:ind w:left="1440" w:hanging="360"/>
      </w:pPr>
      <w:rPr>
        <w:rFonts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nsid w:val="47DB631B"/>
    <w:multiLevelType w:val="multilevel"/>
    <w:tmpl w:val="06962652"/>
    <w:numStyleLink w:val="Lijststijl"/>
  </w:abstractNum>
  <w:abstractNum w:abstractNumId="3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5">
    <w:nsid w:val="52CB7602"/>
    <w:multiLevelType w:val="hybridMultilevel"/>
    <w:tmpl w:val="EA0691CE"/>
    <w:lvl w:ilvl="0" w:tplc="CF14D87A">
      <w:numFmt w:val="bullet"/>
      <w:lvlText w:val="-"/>
      <w:lvlJc w:val="left"/>
      <w:pPr>
        <w:tabs>
          <w:tab w:val="num" w:pos="1398"/>
        </w:tabs>
        <w:ind w:left="1398" w:hanging="690"/>
      </w:pPr>
      <w:rPr>
        <w:rFonts w:ascii="Times New Roman" w:eastAsia="Times New Roman" w:hAnsi="Times New Roman" w:cs="Times New Roman" w:hint="default"/>
      </w:rPr>
    </w:lvl>
    <w:lvl w:ilvl="1" w:tplc="04130003">
      <w:start w:val="1"/>
      <w:numFmt w:val="lowerLetter"/>
      <w:lvlText w:val="%2."/>
      <w:lvlJc w:val="left"/>
      <w:pPr>
        <w:ind w:left="1788" w:hanging="360"/>
      </w:pPr>
    </w:lvl>
    <w:lvl w:ilvl="2" w:tplc="04130005">
      <w:start w:val="1"/>
      <w:numFmt w:val="decimal"/>
      <w:lvlText w:val="%3."/>
      <w:lvlJc w:val="left"/>
      <w:pPr>
        <w:ind w:left="2688" w:hanging="360"/>
      </w:pPr>
      <w:rPr>
        <w:rFonts w:hint="default"/>
      </w:rPr>
    </w:lvl>
    <w:lvl w:ilvl="3" w:tplc="04130001">
      <w:start w:val="1"/>
      <w:numFmt w:val="lowerRoman"/>
      <w:lvlText w:val="(%4)"/>
      <w:lvlJc w:val="left"/>
      <w:pPr>
        <w:ind w:left="3588" w:hanging="720"/>
      </w:pPr>
      <w:rPr>
        <w:rFonts w:hint="default"/>
      </w:rPr>
    </w:lvl>
    <w:lvl w:ilvl="4" w:tplc="04130003" w:tentative="1">
      <w:start w:val="1"/>
      <w:numFmt w:val="lowerLetter"/>
      <w:lvlText w:val="%5."/>
      <w:lvlJc w:val="left"/>
      <w:pPr>
        <w:ind w:left="3948" w:hanging="360"/>
      </w:pPr>
    </w:lvl>
    <w:lvl w:ilvl="5" w:tplc="04130005" w:tentative="1">
      <w:start w:val="1"/>
      <w:numFmt w:val="lowerRoman"/>
      <w:lvlText w:val="%6."/>
      <w:lvlJc w:val="right"/>
      <w:pPr>
        <w:ind w:left="4668" w:hanging="180"/>
      </w:pPr>
    </w:lvl>
    <w:lvl w:ilvl="6" w:tplc="04130001" w:tentative="1">
      <w:start w:val="1"/>
      <w:numFmt w:val="decimal"/>
      <w:lvlText w:val="%7."/>
      <w:lvlJc w:val="left"/>
      <w:pPr>
        <w:ind w:left="5388" w:hanging="360"/>
      </w:pPr>
    </w:lvl>
    <w:lvl w:ilvl="7" w:tplc="04130003" w:tentative="1">
      <w:start w:val="1"/>
      <w:numFmt w:val="lowerLetter"/>
      <w:lvlText w:val="%8."/>
      <w:lvlJc w:val="left"/>
      <w:pPr>
        <w:ind w:left="6108" w:hanging="360"/>
      </w:pPr>
    </w:lvl>
    <w:lvl w:ilvl="8" w:tplc="04130005" w:tentative="1">
      <w:start w:val="1"/>
      <w:numFmt w:val="lowerRoman"/>
      <w:lvlText w:val="%9."/>
      <w:lvlJc w:val="right"/>
      <w:pPr>
        <w:ind w:left="6828" w:hanging="180"/>
      </w:pPr>
    </w:lvl>
  </w:abstractNum>
  <w:abstractNum w:abstractNumId="36">
    <w:nsid w:val="5CAF5D0D"/>
    <w:multiLevelType w:val="multilevel"/>
    <w:tmpl w:val="06962652"/>
    <w:numStyleLink w:val="Lijststijl"/>
  </w:abstractNum>
  <w:abstractNum w:abstractNumId="3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742035F2"/>
    <w:multiLevelType w:val="hybridMultilevel"/>
    <w:tmpl w:val="83D88A54"/>
    <w:lvl w:ilvl="0" w:tplc="CF14D87A">
      <w:numFmt w:val="bullet"/>
      <w:lvlText w:val="-"/>
      <w:lvlJc w:val="left"/>
      <w:pPr>
        <w:tabs>
          <w:tab w:val="num" w:pos="1398"/>
        </w:tabs>
        <w:ind w:left="1398" w:hanging="69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78AA6210"/>
    <w:multiLevelType w:val="hybridMultilevel"/>
    <w:tmpl w:val="B6FC6164"/>
    <w:lvl w:ilvl="0" w:tplc="04130011">
      <w:start w:val="1"/>
      <w:numFmt w:val="decimal"/>
      <w:lvlText w:val="%1)"/>
      <w:lvlJc w:val="left"/>
      <w:pPr>
        <w:tabs>
          <w:tab w:val="num" w:pos="360"/>
        </w:tabs>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nsid w:val="79050C84"/>
    <w:multiLevelType w:val="multilevel"/>
    <w:tmpl w:val="06962652"/>
    <w:numStyleLink w:val="Lijststijl"/>
  </w:abstractNum>
  <w:num w:numId="1">
    <w:abstractNumId w:val="12"/>
  </w:num>
  <w:num w:numId="2">
    <w:abstractNumId w:val="14"/>
  </w:num>
  <w:num w:numId="3">
    <w:abstractNumId w:val="36"/>
  </w:num>
  <w:num w:numId="4">
    <w:abstractNumId w:val="13"/>
  </w:num>
  <w:num w:numId="5">
    <w:abstractNumId w:val="19"/>
  </w:num>
  <w:num w:numId="6">
    <w:abstractNumId w:val="23"/>
  </w:num>
  <w:num w:numId="7">
    <w:abstractNumId w:val="2"/>
  </w:num>
  <w:num w:numId="8">
    <w:abstractNumId w:val="1"/>
  </w:num>
  <w:num w:numId="9">
    <w:abstractNumId w:val="0"/>
  </w:num>
  <w:num w:numId="10">
    <w:abstractNumId w:val="8"/>
  </w:num>
  <w:num w:numId="11">
    <w:abstractNumId w:val="5"/>
  </w:num>
  <w:num w:numId="12">
    <w:abstractNumId w:val="5"/>
  </w:num>
  <w:num w:numId="13">
    <w:abstractNumId w:val="37"/>
  </w:num>
  <w:num w:numId="14">
    <w:abstractNumId w:val="3"/>
  </w:num>
  <w:num w:numId="15">
    <w:abstractNumId w:val="20"/>
  </w:num>
  <w:num w:numId="16">
    <w:abstractNumId w:val="28"/>
  </w:num>
  <w:num w:numId="17">
    <w:abstractNumId w:val="10"/>
  </w:num>
  <w:num w:numId="18">
    <w:abstractNumId w:val="24"/>
  </w:num>
  <w:num w:numId="19">
    <w:abstractNumId w:val="40"/>
  </w:num>
  <w:num w:numId="20">
    <w:abstractNumId w:val="16"/>
  </w:num>
  <w:num w:numId="21">
    <w:abstractNumId w:val="27"/>
  </w:num>
  <w:num w:numId="22">
    <w:abstractNumId w:val="32"/>
  </w:num>
  <w:num w:numId="23">
    <w:abstractNumId w:val="22"/>
  </w:num>
  <w:num w:numId="24">
    <w:abstractNumId w:val="34"/>
  </w:num>
  <w:num w:numId="25">
    <w:abstractNumId w:val="33"/>
  </w:num>
  <w:num w:numId="26">
    <w:abstractNumId w:val="7"/>
  </w:num>
  <w:num w:numId="27">
    <w:abstractNumId w:val="18"/>
  </w:num>
  <w:num w:numId="28">
    <w:abstractNumId w:val="26"/>
  </w:num>
  <w:num w:numId="29">
    <w:abstractNumId w:val="4"/>
  </w:num>
  <w:num w:numId="30">
    <w:abstractNumId w:val="6"/>
  </w:num>
  <w:num w:numId="31">
    <w:abstractNumId w:val="35"/>
  </w:num>
  <w:num w:numId="32">
    <w:abstractNumId w:val="25"/>
  </w:num>
  <w:num w:numId="33">
    <w:abstractNumId w:val="11"/>
  </w:num>
  <w:num w:numId="34">
    <w:abstractNumId w:val="30"/>
  </w:num>
  <w:num w:numId="35">
    <w:abstractNumId w:val="9"/>
  </w:num>
  <w:num w:numId="36">
    <w:abstractNumId w:val="21"/>
  </w:num>
  <w:num w:numId="37">
    <w:abstractNumId w:val="17"/>
  </w:num>
  <w:num w:numId="38">
    <w:abstractNumId w:val="31"/>
  </w:num>
  <w:num w:numId="39">
    <w:abstractNumId w:val="39"/>
  </w:num>
  <w:num w:numId="40">
    <w:abstractNumId w:val="29"/>
  </w:num>
  <w:num w:numId="41">
    <w:abstractNumId w:val="3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11"/>
    <w:rsid w:val="000E1F3B"/>
    <w:rsid w:val="001D6F03"/>
    <w:rsid w:val="00241548"/>
    <w:rsid w:val="002A6578"/>
    <w:rsid w:val="002B1092"/>
    <w:rsid w:val="002E0FD2"/>
    <w:rsid w:val="0038549E"/>
    <w:rsid w:val="003C4BF2"/>
    <w:rsid w:val="0040142D"/>
    <w:rsid w:val="0040571B"/>
    <w:rsid w:val="00450447"/>
    <w:rsid w:val="004B0EA1"/>
    <w:rsid w:val="004D766D"/>
    <w:rsid w:val="005361CD"/>
    <w:rsid w:val="005A4FBE"/>
    <w:rsid w:val="005B0E11"/>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4227B"/>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5B0E1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Plattetekst">
    <w:name w:val="Body Text"/>
    <w:basedOn w:val="Standaard"/>
    <w:link w:val="PlattetekstChar"/>
    <w:rsid w:val="005B0E11"/>
    <w:pPr>
      <w:spacing w:after="120"/>
    </w:pPr>
  </w:style>
  <w:style w:type="character" w:customStyle="1" w:styleId="PlattetekstChar">
    <w:name w:val="Platte tekst Char"/>
    <w:basedOn w:val="Standaardalinea-lettertype"/>
    <w:link w:val="Plattetekst"/>
    <w:rsid w:val="005B0E11"/>
    <w:rPr>
      <w:rFonts w:ascii="Verdana" w:eastAsia="DejaVu Sans" w:hAnsi="Verdana" w:cs="Times New Roman"/>
      <w:szCs w:val="24"/>
      <w:lang w:eastAsia="nl-NL"/>
    </w:rPr>
  </w:style>
  <w:style w:type="character" w:styleId="Voetnootmarkering">
    <w:name w:val="footnote reference"/>
    <w:basedOn w:val="Standaardalinea-lettertype"/>
    <w:semiHidden/>
    <w:rsid w:val="005B0E11"/>
    <w:rPr>
      <w:rFonts w:cs="Times New Roman"/>
      <w:vertAlign w:val="superscript"/>
    </w:rPr>
  </w:style>
  <w:style w:type="paragraph" w:styleId="Voetnoottekst">
    <w:name w:val="footnote text"/>
    <w:basedOn w:val="Standaard"/>
    <w:link w:val="VoetnoottekstChar"/>
    <w:semiHidden/>
    <w:rsid w:val="005B0E11"/>
    <w:pPr>
      <w:spacing w:line="180" w:lineRule="atLeast"/>
    </w:pPr>
    <w:rPr>
      <w:sz w:val="13"/>
      <w:szCs w:val="20"/>
    </w:rPr>
  </w:style>
  <w:style w:type="character" w:customStyle="1" w:styleId="VoetnoottekstChar">
    <w:name w:val="Voetnoottekst Char"/>
    <w:basedOn w:val="Standaardalinea-lettertype"/>
    <w:link w:val="Voetnoottekst"/>
    <w:semiHidden/>
    <w:rsid w:val="005B0E11"/>
    <w:rPr>
      <w:rFonts w:ascii="Verdana" w:eastAsia="DejaVu Sans" w:hAnsi="Verdana" w:cs="Times New Roman"/>
      <w:sz w:val="13"/>
      <w:szCs w:val="20"/>
      <w:lang w:eastAsia="nl-NL"/>
    </w:rPr>
  </w:style>
  <w:style w:type="paragraph" w:customStyle="1" w:styleId="Variabelegegevens">
    <w:name w:val="Variabele gegevens"/>
    <w:basedOn w:val="Standaard"/>
    <w:rsid w:val="005B0E11"/>
    <w:pPr>
      <w:spacing w:line="260" w:lineRule="exact"/>
    </w:pPr>
    <w:rPr>
      <w:rFonts w:ascii="V&amp;W Syntax (Adobe)" w:eastAsia="Times New Roman" w:hAnsi="V&amp;W Syntax (Adobe)"/>
      <w:spacing w:val="2"/>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5B0E1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Plattetekst">
    <w:name w:val="Body Text"/>
    <w:basedOn w:val="Standaard"/>
    <w:link w:val="PlattetekstChar"/>
    <w:rsid w:val="005B0E11"/>
    <w:pPr>
      <w:spacing w:after="120"/>
    </w:pPr>
  </w:style>
  <w:style w:type="character" w:customStyle="1" w:styleId="PlattetekstChar">
    <w:name w:val="Platte tekst Char"/>
    <w:basedOn w:val="Standaardalinea-lettertype"/>
    <w:link w:val="Plattetekst"/>
    <w:rsid w:val="005B0E11"/>
    <w:rPr>
      <w:rFonts w:ascii="Verdana" w:eastAsia="DejaVu Sans" w:hAnsi="Verdana" w:cs="Times New Roman"/>
      <w:szCs w:val="24"/>
      <w:lang w:eastAsia="nl-NL"/>
    </w:rPr>
  </w:style>
  <w:style w:type="character" w:styleId="Voetnootmarkering">
    <w:name w:val="footnote reference"/>
    <w:basedOn w:val="Standaardalinea-lettertype"/>
    <w:semiHidden/>
    <w:rsid w:val="005B0E11"/>
    <w:rPr>
      <w:rFonts w:cs="Times New Roman"/>
      <w:vertAlign w:val="superscript"/>
    </w:rPr>
  </w:style>
  <w:style w:type="paragraph" w:styleId="Voetnoottekst">
    <w:name w:val="footnote text"/>
    <w:basedOn w:val="Standaard"/>
    <w:link w:val="VoetnoottekstChar"/>
    <w:semiHidden/>
    <w:rsid w:val="005B0E11"/>
    <w:pPr>
      <w:spacing w:line="180" w:lineRule="atLeast"/>
    </w:pPr>
    <w:rPr>
      <w:sz w:val="13"/>
      <w:szCs w:val="20"/>
    </w:rPr>
  </w:style>
  <w:style w:type="character" w:customStyle="1" w:styleId="VoetnoottekstChar">
    <w:name w:val="Voetnoottekst Char"/>
    <w:basedOn w:val="Standaardalinea-lettertype"/>
    <w:link w:val="Voetnoottekst"/>
    <w:semiHidden/>
    <w:rsid w:val="005B0E11"/>
    <w:rPr>
      <w:rFonts w:ascii="Verdana" w:eastAsia="DejaVu Sans" w:hAnsi="Verdana" w:cs="Times New Roman"/>
      <w:sz w:val="13"/>
      <w:szCs w:val="20"/>
      <w:lang w:eastAsia="nl-NL"/>
    </w:rPr>
  </w:style>
  <w:style w:type="paragraph" w:customStyle="1" w:styleId="Variabelegegevens">
    <w:name w:val="Variabele gegevens"/>
    <w:basedOn w:val="Standaard"/>
    <w:rsid w:val="005B0E11"/>
    <w:pPr>
      <w:spacing w:line="260" w:lineRule="exact"/>
    </w:pPr>
    <w:rPr>
      <w:rFonts w:ascii="V&amp;W Syntax (Adobe)" w:eastAsia="Times New Roman" w:hAnsi="V&amp;W Syntax (Adobe)"/>
      <w:spacing w:val="2"/>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4D379-BE58-4A8A-AC7B-87750BD1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7596</Words>
  <Characters>41778</Characters>
  <Application>Microsoft Office Word</Application>
  <DocSecurity>0</DocSecurity>
  <Lines>348</Lines>
  <Paragraphs>98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Roest, Maarten (GPO)</dc:creator>
  <cp:lastModifiedBy>Roest, Maarten (GPO)</cp:lastModifiedBy>
  <cp:revision>2</cp:revision>
  <cp:lastPrinted>2018-06-18T09:03:00Z</cp:lastPrinted>
  <dcterms:created xsi:type="dcterms:W3CDTF">2018-06-18T09:02:00Z</dcterms:created>
  <dcterms:modified xsi:type="dcterms:W3CDTF">2018-06-18T09:33:00Z</dcterms:modified>
</cp:coreProperties>
</file>